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2AE" w:rsidRPr="00546D68" w:rsidRDefault="00A222AE" w:rsidP="00A222AE">
      <w:pPr>
        <w:pStyle w:val="af8"/>
        <w:spacing w:line="240" w:lineRule="auto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 xml:space="preserve">      Российская Федерация</w:t>
      </w:r>
    </w:p>
    <w:p w:rsidR="00A222AE" w:rsidRDefault="00A222AE" w:rsidP="00A222AE">
      <w:pPr>
        <w:tabs>
          <w:tab w:val="left" w:pos="555"/>
          <w:tab w:val="left" w:pos="3975"/>
        </w:tabs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ВЫСОКСКАЯ  СЕЛЬСКАЯ  АДМИНИСТРАЦИЯ</w:t>
      </w:r>
    </w:p>
    <w:p w:rsidR="00A222AE" w:rsidRDefault="00A222AE" w:rsidP="00A222A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Высокского сельского поселения</w:t>
      </w:r>
    </w:p>
    <w:p w:rsidR="00A222AE" w:rsidRDefault="00A222AE" w:rsidP="00A222A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района, Брянской области</w:t>
      </w:r>
    </w:p>
    <w:p w:rsidR="00A222AE" w:rsidRDefault="00A222AE" w:rsidP="00A222AE">
      <w:pPr>
        <w:ind w:firstLine="708"/>
        <w:jc w:val="center"/>
        <w:rPr>
          <w:sz w:val="28"/>
          <w:szCs w:val="28"/>
        </w:rPr>
      </w:pPr>
    </w:p>
    <w:p w:rsidR="00A222AE" w:rsidRDefault="00A222AE" w:rsidP="00A222AE">
      <w:pPr>
        <w:rPr>
          <w:b/>
          <w:sz w:val="28"/>
          <w:szCs w:val="28"/>
        </w:rPr>
      </w:pPr>
    </w:p>
    <w:p w:rsidR="00A222AE" w:rsidRDefault="00A222AE" w:rsidP="00A222A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222AE" w:rsidRPr="00B861A7" w:rsidRDefault="00A222AE" w:rsidP="00A222AE">
      <w:r w:rsidRPr="00B861A7">
        <w:t xml:space="preserve">от </w:t>
      </w:r>
      <w:r>
        <w:t>23</w:t>
      </w:r>
      <w:r w:rsidRPr="00B861A7">
        <w:t>.</w:t>
      </w:r>
      <w:r>
        <w:t>07</w:t>
      </w:r>
      <w:r w:rsidRPr="00B861A7">
        <w:t>.2020</w:t>
      </w:r>
      <w:r>
        <w:t xml:space="preserve"> </w:t>
      </w:r>
      <w:r w:rsidRPr="00B861A7">
        <w:t xml:space="preserve">г. № </w:t>
      </w:r>
      <w:r>
        <w:t>17</w:t>
      </w:r>
    </w:p>
    <w:p w:rsidR="00A222AE" w:rsidRDefault="00A222AE" w:rsidP="00A222AE">
      <w:r>
        <w:t>с. Высокое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335564">
      <w:pPr>
        <w:ind w:right="4255"/>
        <w:jc w:val="both"/>
        <w:rPr>
          <w:sz w:val="24"/>
          <w:szCs w:val="24"/>
        </w:rPr>
      </w:pPr>
      <w:r w:rsidRPr="00335564">
        <w:rPr>
          <w:sz w:val="24"/>
          <w:szCs w:val="24"/>
        </w:rPr>
        <w:t>Об утверждении административного</w:t>
      </w:r>
      <w:r w:rsidR="00335564">
        <w:rPr>
          <w:sz w:val="24"/>
          <w:szCs w:val="24"/>
        </w:rPr>
        <w:t xml:space="preserve"> </w:t>
      </w:r>
      <w:r w:rsidRPr="00335564">
        <w:rPr>
          <w:sz w:val="24"/>
          <w:szCs w:val="24"/>
        </w:rPr>
        <w:t xml:space="preserve">регламента предоставления муниципальной услуги «Предоставление разрешения на осуществление земляных работ на территории </w:t>
      </w:r>
      <w:r w:rsidR="00A222AE">
        <w:rPr>
          <w:sz w:val="24"/>
          <w:szCs w:val="24"/>
        </w:rPr>
        <w:t xml:space="preserve">Высокского </w:t>
      </w:r>
      <w:r w:rsidRPr="00335564">
        <w:rPr>
          <w:sz w:val="24"/>
          <w:szCs w:val="24"/>
        </w:rPr>
        <w:t>сельского поселения»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996DFD" w:rsidRPr="00335564" w:rsidRDefault="00FB47AA" w:rsidP="00996DFD">
      <w:pPr>
        <w:ind w:firstLine="851"/>
        <w:jc w:val="both"/>
        <w:rPr>
          <w:sz w:val="24"/>
          <w:szCs w:val="24"/>
        </w:rPr>
      </w:pPr>
      <w:r w:rsidRPr="00335564">
        <w:rPr>
          <w:sz w:val="24"/>
          <w:szCs w:val="24"/>
        </w:rPr>
        <w:t xml:space="preserve">            В соответствии с Федеральным законом от 06 октября 2003 года №131-ФЗ "Об общих принципах организации местного самоуправления в Российской Федерации", Федеральным законом от 27.07.2010 №210-ФЗ «Об организации представления государственных и муниципальных услуг», </w:t>
      </w:r>
      <w:r w:rsidR="00996DFD" w:rsidRPr="00335564">
        <w:rPr>
          <w:iCs/>
          <w:color w:val="000000"/>
          <w:sz w:val="24"/>
          <w:szCs w:val="24"/>
        </w:rPr>
        <w:t xml:space="preserve">в целях повышения качества предоставления и доступности муниципальной услуги, </w:t>
      </w:r>
      <w:r w:rsidR="00996DFD" w:rsidRPr="00335564">
        <w:rPr>
          <w:sz w:val="24"/>
          <w:szCs w:val="24"/>
        </w:rPr>
        <w:t>создания комфортных условий для получения результатов предоставления муниципальной услуги</w:t>
      </w:r>
    </w:p>
    <w:p w:rsidR="00996DFD" w:rsidRPr="00335564" w:rsidRDefault="00996DFD" w:rsidP="00996DFD">
      <w:pPr>
        <w:ind w:firstLine="851"/>
        <w:jc w:val="both"/>
        <w:rPr>
          <w:sz w:val="24"/>
          <w:szCs w:val="24"/>
        </w:rPr>
      </w:pPr>
    </w:p>
    <w:p w:rsidR="00996DFD" w:rsidRPr="00335564" w:rsidRDefault="00996DFD" w:rsidP="00996DFD">
      <w:pPr>
        <w:ind w:firstLine="851"/>
        <w:jc w:val="both"/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ПОСТАНОВЛЯЮ: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EB6606">
      <w:pPr>
        <w:jc w:val="both"/>
        <w:rPr>
          <w:sz w:val="24"/>
          <w:szCs w:val="24"/>
        </w:rPr>
      </w:pPr>
      <w:r w:rsidRPr="00335564">
        <w:rPr>
          <w:sz w:val="24"/>
          <w:szCs w:val="24"/>
        </w:rPr>
        <w:t xml:space="preserve">1. Утвердить административный регламент предоставления муниципальной услуги «Предоставление разрешения на осуществление земляных работ на территории </w:t>
      </w:r>
      <w:r w:rsidR="00A222AE">
        <w:rPr>
          <w:sz w:val="24"/>
          <w:szCs w:val="24"/>
        </w:rPr>
        <w:t>Высокского</w:t>
      </w:r>
      <w:r w:rsidRPr="00335564">
        <w:rPr>
          <w:sz w:val="24"/>
          <w:szCs w:val="24"/>
        </w:rPr>
        <w:t xml:space="preserve"> сельского поселения».</w:t>
      </w:r>
    </w:p>
    <w:p w:rsidR="00FB47AA" w:rsidRPr="00335564" w:rsidRDefault="00FB47AA" w:rsidP="00FB47AA">
      <w:pPr>
        <w:jc w:val="both"/>
        <w:rPr>
          <w:sz w:val="24"/>
          <w:szCs w:val="24"/>
        </w:rPr>
      </w:pPr>
    </w:p>
    <w:p w:rsidR="00FB47AA" w:rsidRPr="00335564" w:rsidRDefault="00FB47AA" w:rsidP="00EB6606">
      <w:pPr>
        <w:jc w:val="both"/>
        <w:rPr>
          <w:sz w:val="24"/>
          <w:szCs w:val="24"/>
        </w:rPr>
      </w:pPr>
      <w:r w:rsidRPr="00335564">
        <w:rPr>
          <w:sz w:val="24"/>
          <w:szCs w:val="24"/>
        </w:rPr>
        <w:t xml:space="preserve">2     Настоящее постановление </w:t>
      </w:r>
      <w:r w:rsidR="00EB6606" w:rsidRPr="00335564">
        <w:rPr>
          <w:sz w:val="24"/>
          <w:szCs w:val="24"/>
        </w:rPr>
        <w:t xml:space="preserve">обнародовать  </w:t>
      </w:r>
      <w:r w:rsidRPr="00335564">
        <w:rPr>
          <w:sz w:val="24"/>
          <w:szCs w:val="24"/>
        </w:rPr>
        <w:t>согласно Устава поселения и разместить на официальном сайте администрации Унечского муниципального района в сети Интернет.</w:t>
      </w:r>
    </w:p>
    <w:p w:rsidR="00996DFD" w:rsidRPr="00335564" w:rsidRDefault="00996DFD" w:rsidP="00EB6606">
      <w:pPr>
        <w:jc w:val="both"/>
        <w:rPr>
          <w:sz w:val="24"/>
          <w:szCs w:val="24"/>
        </w:rPr>
      </w:pPr>
    </w:p>
    <w:p w:rsidR="00247687" w:rsidRPr="00335564" w:rsidRDefault="00996DFD" w:rsidP="00EB6606">
      <w:pPr>
        <w:widowControl/>
        <w:autoSpaceDE/>
        <w:autoSpaceDN/>
        <w:spacing w:after="160" w:line="252" w:lineRule="auto"/>
        <w:jc w:val="both"/>
        <w:rPr>
          <w:sz w:val="24"/>
          <w:szCs w:val="24"/>
        </w:rPr>
      </w:pPr>
      <w:r w:rsidRPr="00335564">
        <w:rPr>
          <w:sz w:val="24"/>
          <w:szCs w:val="24"/>
        </w:rPr>
        <w:t xml:space="preserve">3. </w:t>
      </w:r>
      <w:r w:rsidR="00247687" w:rsidRPr="00335564">
        <w:rPr>
          <w:sz w:val="24"/>
          <w:szCs w:val="24"/>
        </w:rPr>
        <w:t xml:space="preserve">Настоящее постановление вступает в силу </w:t>
      </w:r>
      <w:r w:rsidR="00EB6606" w:rsidRPr="00335564">
        <w:rPr>
          <w:sz w:val="24"/>
          <w:szCs w:val="24"/>
        </w:rPr>
        <w:t xml:space="preserve">со дня </w:t>
      </w:r>
      <w:r w:rsidR="00247687" w:rsidRPr="00335564">
        <w:rPr>
          <w:sz w:val="24"/>
          <w:szCs w:val="24"/>
        </w:rPr>
        <w:t xml:space="preserve">его официального </w:t>
      </w:r>
      <w:r w:rsidR="00EB6606" w:rsidRPr="00335564">
        <w:rPr>
          <w:sz w:val="24"/>
          <w:szCs w:val="24"/>
        </w:rPr>
        <w:t>опубликования (</w:t>
      </w:r>
      <w:r w:rsidR="00247687" w:rsidRPr="00335564">
        <w:rPr>
          <w:sz w:val="24"/>
          <w:szCs w:val="24"/>
        </w:rPr>
        <w:t>обнародования</w:t>
      </w:r>
      <w:r w:rsidR="00EB6606" w:rsidRPr="00335564">
        <w:rPr>
          <w:sz w:val="24"/>
          <w:szCs w:val="24"/>
        </w:rPr>
        <w:t>)</w:t>
      </w:r>
      <w:r w:rsidR="00247687" w:rsidRPr="00335564">
        <w:rPr>
          <w:sz w:val="24"/>
          <w:szCs w:val="24"/>
        </w:rPr>
        <w:t>.</w:t>
      </w: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247687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4</w:t>
      </w:r>
      <w:r w:rsidR="00FB47AA" w:rsidRPr="00335564">
        <w:rPr>
          <w:sz w:val="24"/>
          <w:szCs w:val="24"/>
        </w:rPr>
        <w:t>.   Контроль над исполнением данного постановления оставляю за собой.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A222AE" w:rsidP="00FB47AA">
      <w:pPr>
        <w:rPr>
          <w:sz w:val="24"/>
          <w:szCs w:val="24"/>
        </w:rPr>
      </w:pPr>
      <w:r>
        <w:rPr>
          <w:sz w:val="24"/>
          <w:szCs w:val="24"/>
        </w:rPr>
        <w:t>И.о. г</w:t>
      </w:r>
      <w:r w:rsidR="00FB47AA" w:rsidRPr="00335564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FB47AA" w:rsidRPr="00335564">
        <w:rPr>
          <w:sz w:val="24"/>
          <w:szCs w:val="24"/>
        </w:rPr>
        <w:t xml:space="preserve"> администрации                     </w:t>
      </w:r>
      <w:r w:rsidR="00335564">
        <w:rPr>
          <w:sz w:val="24"/>
          <w:szCs w:val="24"/>
        </w:rPr>
        <w:tab/>
      </w:r>
      <w:r w:rsidR="00335564">
        <w:rPr>
          <w:sz w:val="24"/>
          <w:szCs w:val="24"/>
        </w:rPr>
        <w:tab/>
      </w:r>
      <w:r>
        <w:rPr>
          <w:sz w:val="24"/>
          <w:szCs w:val="24"/>
        </w:rPr>
        <w:t>М.П.Карасева</w:t>
      </w:r>
      <w:r w:rsidR="00FB47AA" w:rsidRPr="00335564">
        <w:rPr>
          <w:sz w:val="24"/>
          <w:szCs w:val="24"/>
        </w:rPr>
        <w:t>                                         </w:t>
      </w:r>
      <w:r w:rsidR="00335564">
        <w:rPr>
          <w:sz w:val="24"/>
          <w:szCs w:val="24"/>
        </w:rPr>
        <w:t xml:space="preserve">     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  <w:r w:rsidRPr="00335564">
        <w:rPr>
          <w:sz w:val="24"/>
          <w:szCs w:val="24"/>
        </w:rPr>
        <w:t> </w:t>
      </w: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</w:p>
    <w:p w:rsidR="00FB47AA" w:rsidRPr="00335564" w:rsidRDefault="00FB47AA" w:rsidP="00FB47AA">
      <w:pPr>
        <w:rPr>
          <w:sz w:val="24"/>
          <w:szCs w:val="24"/>
        </w:rPr>
      </w:pPr>
    </w:p>
    <w:p w:rsidR="007D6B58" w:rsidRDefault="007D6B58" w:rsidP="00000E8C">
      <w:pPr>
        <w:pStyle w:val="a7"/>
        <w:ind w:left="5670"/>
        <w:jc w:val="both"/>
        <w:rPr>
          <w:sz w:val="24"/>
          <w:szCs w:val="24"/>
        </w:rPr>
      </w:pPr>
    </w:p>
    <w:p w:rsidR="007D6B58" w:rsidRDefault="007D6B58" w:rsidP="00000E8C">
      <w:pPr>
        <w:pStyle w:val="a7"/>
        <w:ind w:left="5670"/>
        <w:jc w:val="both"/>
        <w:rPr>
          <w:sz w:val="24"/>
          <w:szCs w:val="24"/>
        </w:rPr>
      </w:pPr>
    </w:p>
    <w:p w:rsidR="00000E8C" w:rsidRPr="00FD3A76" w:rsidRDefault="00000E8C" w:rsidP="00D02411">
      <w:pPr>
        <w:pStyle w:val="a7"/>
        <w:ind w:left="5529"/>
        <w:jc w:val="both"/>
        <w:rPr>
          <w:sz w:val="24"/>
          <w:szCs w:val="24"/>
        </w:rPr>
      </w:pPr>
      <w:r w:rsidRPr="00FD3A76">
        <w:rPr>
          <w:sz w:val="24"/>
          <w:szCs w:val="24"/>
        </w:rPr>
        <w:t>Приложение</w:t>
      </w:r>
    </w:p>
    <w:p w:rsidR="00000E8C" w:rsidRDefault="00FD3A76" w:rsidP="00D02411">
      <w:pPr>
        <w:pStyle w:val="a7"/>
        <w:ind w:left="5529" w:right="181"/>
        <w:jc w:val="both"/>
        <w:rPr>
          <w:sz w:val="24"/>
          <w:szCs w:val="24"/>
        </w:rPr>
      </w:pPr>
      <w:r w:rsidRPr="00FD3A76">
        <w:rPr>
          <w:sz w:val="24"/>
          <w:szCs w:val="24"/>
        </w:rPr>
        <w:t>к постановлению</w:t>
      </w:r>
      <w:r>
        <w:rPr>
          <w:sz w:val="24"/>
          <w:szCs w:val="24"/>
        </w:rPr>
        <w:t xml:space="preserve"> </w:t>
      </w:r>
      <w:r w:rsidR="00A222AE">
        <w:rPr>
          <w:sz w:val="24"/>
          <w:szCs w:val="24"/>
        </w:rPr>
        <w:t>Высокской</w:t>
      </w:r>
    </w:p>
    <w:p w:rsidR="00FD3A76" w:rsidRDefault="00FD3A76" w:rsidP="00D02411">
      <w:pPr>
        <w:pStyle w:val="a7"/>
        <w:ind w:left="5529" w:right="181"/>
        <w:jc w:val="both"/>
        <w:rPr>
          <w:sz w:val="24"/>
          <w:szCs w:val="24"/>
        </w:rPr>
      </w:pPr>
      <w:r>
        <w:rPr>
          <w:sz w:val="24"/>
          <w:szCs w:val="24"/>
        </w:rPr>
        <w:t>сель</w:t>
      </w:r>
      <w:r w:rsidR="00335564">
        <w:rPr>
          <w:sz w:val="24"/>
          <w:szCs w:val="24"/>
        </w:rPr>
        <w:t>с</w:t>
      </w:r>
      <w:r>
        <w:rPr>
          <w:sz w:val="24"/>
          <w:szCs w:val="24"/>
        </w:rPr>
        <w:t xml:space="preserve">кой администрации </w:t>
      </w:r>
    </w:p>
    <w:p w:rsidR="00FD3A76" w:rsidRPr="00FD3A76" w:rsidRDefault="00FD3A76" w:rsidP="00D02411">
      <w:pPr>
        <w:pStyle w:val="a7"/>
        <w:ind w:left="5529" w:right="181"/>
        <w:jc w:val="both"/>
        <w:rPr>
          <w:sz w:val="24"/>
          <w:szCs w:val="24"/>
        </w:rPr>
      </w:pPr>
    </w:p>
    <w:p w:rsidR="00000E8C" w:rsidRPr="00FD3A76" w:rsidRDefault="00000E8C" w:rsidP="00D02411">
      <w:pPr>
        <w:pStyle w:val="a7"/>
        <w:ind w:left="5529" w:right="181"/>
        <w:jc w:val="both"/>
        <w:rPr>
          <w:sz w:val="24"/>
          <w:szCs w:val="24"/>
        </w:rPr>
      </w:pPr>
      <w:r w:rsidRPr="00FD3A76">
        <w:rPr>
          <w:sz w:val="24"/>
          <w:szCs w:val="24"/>
        </w:rPr>
        <w:t xml:space="preserve">от </w:t>
      </w:r>
      <w:r w:rsidR="00F21E7E">
        <w:rPr>
          <w:sz w:val="24"/>
          <w:szCs w:val="24"/>
        </w:rPr>
        <w:t>2</w:t>
      </w:r>
      <w:r w:rsidR="00A222AE">
        <w:rPr>
          <w:sz w:val="24"/>
          <w:szCs w:val="24"/>
        </w:rPr>
        <w:t>3</w:t>
      </w:r>
      <w:r w:rsidR="00F21E7E">
        <w:rPr>
          <w:sz w:val="24"/>
          <w:szCs w:val="24"/>
        </w:rPr>
        <w:t>.07.</w:t>
      </w:r>
      <w:r w:rsidRPr="00FD3A76">
        <w:rPr>
          <w:sz w:val="24"/>
          <w:szCs w:val="24"/>
        </w:rPr>
        <w:t xml:space="preserve">2020 г. № </w:t>
      </w:r>
      <w:r w:rsidR="00A222AE">
        <w:rPr>
          <w:sz w:val="24"/>
          <w:szCs w:val="24"/>
        </w:rPr>
        <w:t>17</w:t>
      </w:r>
      <w:r w:rsidRPr="00FD3A76">
        <w:rPr>
          <w:sz w:val="24"/>
          <w:szCs w:val="24"/>
        </w:rPr>
        <w:t xml:space="preserve"> </w:t>
      </w:r>
    </w:p>
    <w:p w:rsidR="00000E8C" w:rsidRPr="00FD3A76" w:rsidRDefault="00000E8C" w:rsidP="00000E8C">
      <w:pPr>
        <w:pStyle w:val="a7"/>
        <w:ind w:left="5670"/>
        <w:jc w:val="both"/>
        <w:rPr>
          <w:sz w:val="24"/>
          <w:szCs w:val="24"/>
        </w:rPr>
      </w:pPr>
    </w:p>
    <w:p w:rsidR="00000E8C" w:rsidRPr="00FD3A76" w:rsidRDefault="00000E8C" w:rsidP="00000E8C">
      <w:pPr>
        <w:pStyle w:val="a7"/>
        <w:ind w:left="0"/>
        <w:rPr>
          <w:sz w:val="24"/>
          <w:szCs w:val="24"/>
        </w:rPr>
      </w:pPr>
    </w:p>
    <w:p w:rsidR="00000E8C" w:rsidRPr="00FD3A76" w:rsidRDefault="00000E8C" w:rsidP="00000E8C">
      <w:pPr>
        <w:pStyle w:val="a7"/>
        <w:ind w:left="0"/>
        <w:rPr>
          <w:sz w:val="24"/>
          <w:szCs w:val="24"/>
        </w:rPr>
      </w:pPr>
    </w:p>
    <w:p w:rsidR="00000E8C" w:rsidRPr="00FD3A76" w:rsidRDefault="00000E8C" w:rsidP="00000E8C">
      <w:pPr>
        <w:pStyle w:val="a7"/>
        <w:ind w:left="0"/>
        <w:rPr>
          <w:sz w:val="24"/>
          <w:szCs w:val="24"/>
        </w:rPr>
      </w:pPr>
    </w:p>
    <w:p w:rsidR="00335564" w:rsidRDefault="00000E8C" w:rsidP="00000E8C">
      <w:pPr>
        <w:pStyle w:val="a7"/>
        <w:ind w:left="0"/>
        <w:jc w:val="center"/>
        <w:rPr>
          <w:b/>
          <w:sz w:val="24"/>
          <w:szCs w:val="24"/>
        </w:rPr>
      </w:pPr>
      <w:r w:rsidRPr="00FD3A76">
        <w:rPr>
          <w:b/>
          <w:sz w:val="24"/>
          <w:szCs w:val="24"/>
        </w:rPr>
        <w:t xml:space="preserve">АДМИНИСТРАТИВНЫЙ РЕГЛАМЕНТ </w:t>
      </w:r>
    </w:p>
    <w:p w:rsidR="00000E8C" w:rsidRPr="00FD3A76" w:rsidRDefault="00000E8C" w:rsidP="00000E8C">
      <w:pPr>
        <w:pStyle w:val="a7"/>
        <w:ind w:left="0"/>
        <w:jc w:val="center"/>
        <w:rPr>
          <w:b/>
          <w:sz w:val="24"/>
          <w:szCs w:val="24"/>
        </w:rPr>
      </w:pPr>
      <w:r w:rsidRPr="00FD3A76">
        <w:rPr>
          <w:b/>
          <w:sz w:val="24"/>
          <w:szCs w:val="24"/>
        </w:rPr>
        <w:t>ПРЕДОСТАВЛЕНИЯ</w:t>
      </w:r>
      <w:r w:rsidRPr="00FD3A76">
        <w:rPr>
          <w:b/>
          <w:bCs/>
          <w:sz w:val="24"/>
          <w:szCs w:val="24"/>
        </w:rPr>
        <w:t xml:space="preserve"> </w:t>
      </w:r>
      <w:r w:rsidRPr="00FD3A76">
        <w:rPr>
          <w:b/>
          <w:sz w:val="24"/>
          <w:szCs w:val="24"/>
        </w:rPr>
        <w:t>МУНИЦИПАЛЬНОЙ УСЛУГИ</w:t>
      </w:r>
    </w:p>
    <w:p w:rsidR="00000E8C" w:rsidRPr="00FD3A76" w:rsidRDefault="00000E8C" w:rsidP="00000E8C">
      <w:pPr>
        <w:pStyle w:val="a7"/>
        <w:ind w:left="0"/>
        <w:jc w:val="center"/>
        <w:rPr>
          <w:rStyle w:val="a4"/>
          <w:b/>
          <w:i w:val="0"/>
          <w:sz w:val="24"/>
          <w:szCs w:val="24"/>
        </w:rPr>
      </w:pPr>
      <w:r w:rsidRPr="00FD3A76">
        <w:rPr>
          <w:b/>
          <w:sz w:val="24"/>
          <w:szCs w:val="24"/>
        </w:rPr>
        <w:t xml:space="preserve">«ПРЕДОСТАВЛЕНИЕ РАЗРЕШЕНИЯ НА ОСУЩЕСТВЛЕНИЕ ЗЕМЛЯНЫХ РАБОТ </w:t>
      </w:r>
      <w:r w:rsidRPr="00FD3A76">
        <w:rPr>
          <w:rStyle w:val="a4"/>
          <w:b/>
          <w:i w:val="0"/>
          <w:sz w:val="24"/>
          <w:szCs w:val="24"/>
        </w:rPr>
        <w:t xml:space="preserve">НА ТЕРРИТОРИИ </w:t>
      </w:r>
      <w:r w:rsidR="00A222AE">
        <w:rPr>
          <w:rStyle w:val="a4"/>
          <w:b/>
          <w:i w:val="0"/>
          <w:sz w:val="24"/>
          <w:szCs w:val="24"/>
        </w:rPr>
        <w:t>ВЫСОКСКОГО</w:t>
      </w:r>
      <w:r w:rsidR="00247687">
        <w:rPr>
          <w:rStyle w:val="a4"/>
          <w:b/>
          <w:i w:val="0"/>
          <w:sz w:val="24"/>
          <w:szCs w:val="24"/>
        </w:rPr>
        <w:t xml:space="preserve"> СЕЛЬСКОГО ПОСЕЛЕНИЯ»</w:t>
      </w:r>
    </w:p>
    <w:p w:rsidR="00000E8C" w:rsidRPr="00FD3A76" w:rsidRDefault="00000E8C" w:rsidP="00000E8C">
      <w:pPr>
        <w:ind w:right="386"/>
        <w:jc w:val="center"/>
        <w:rPr>
          <w:b/>
          <w:sz w:val="24"/>
          <w:szCs w:val="24"/>
        </w:rPr>
      </w:pPr>
    </w:p>
    <w:p w:rsidR="00000E8C" w:rsidRPr="00FD3A76" w:rsidRDefault="00000E8C" w:rsidP="00000E8C">
      <w:pPr>
        <w:pStyle w:val="a7"/>
        <w:ind w:left="0"/>
        <w:rPr>
          <w:b/>
          <w:sz w:val="24"/>
          <w:szCs w:val="24"/>
        </w:rPr>
      </w:pPr>
    </w:p>
    <w:p w:rsidR="00000E8C" w:rsidRPr="00FD3A76" w:rsidRDefault="00000E8C" w:rsidP="00000E8C">
      <w:pPr>
        <w:pStyle w:val="a9"/>
        <w:tabs>
          <w:tab w:val="left" w:pos="0"/>
        </w:tabs>
        <w:ind w:left="0" w:firstLine="0"/>
        <w:jc w:val="center"/>
        <w:rPr>
          <w:b/>
          <w:bCs/>
          <w:sz w:val="24"/>
          <w:szCs w:val="24"/>
        </w:rPr>
      </w:pPr>
      <w:r w:rsidRPr="00FD3A76">
        <w:rPr>
          <w:b/>
          <w:bCs/>
          <w:sz w:val="24"/>
          <w:szCs w:val="24"/>
          <w:lang w:val="en-US"/>
        </w:rPr>
        <w:t>I</w:t>
      </w:r>
      <w:r w:rsidR="00335564">
        <w:rPr>
          <w:b/>
          <w:bCs/>
          <w:sz w:val="24"/>
          <w:szCs w:val="24"/>
        </w:rPr>
        <w:t xml:space="preserve">. </w:t>
      </w:r>
      <w:r w:rsidRPr="00FD3A76">
        <w:rPr>
          <w:b/>
          <w:bCs/>
          <w:sz w:val="24"/>
          <w:szCs w:val="24"/>
        </w:rPr>
        <w:t>Общие положения</w:t>
      </w:r>
    </w:p>
    <w:p w:rsidR="00000E8C" w:rsidRPr="00FD3A76" w:rsidRDefault="00000E8C" w:rsidP="00000E8C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</w:p>
    <w:p w:rsidR="00000E8C" w:rsidRPr="00FD3A76" w:rsidRDefault="00000E8C" w:rsidP="00000E8C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Fonts w:ascii="Times New Roman" w:hAnsi="Times New Roman" w:cs="Times New Roman"/>
          <w:i w:val="0"/>
          <w:iCs w:val="0"/>
          <w:sz w:val="24"/>
          <w:szCs w:val="24"/>
          <w:lang w:bidi="ru-RU"/>
        </w:rPr>
      </w:pPr>
      <w:r w:rsidRPr="00FD3A76">
        <w:rPr>
          <w:rFonts w:ascii="Times New Roman" w:hAnsi="Times New Roman" w:cs="Times New Roman"/>
          <w:i w:val="0"/>
          <w:iCs w:val="0"/>
          <w:sz w:val="24"/>
          <w:szCs w:val="24"/>
          <w:lang w:bidi="ru-RU"/>
        </w:rPr>
        <w:t>1. Предмет регулирования Административного регламента</w:t>
      </w:r>
    </w:p>
    <w:p w:rsidR="00000E8C" w:rsidRPr="00FD3A76" w:rsidRDefault="00000E8C" w:rsidP="00000E8C">
      <w:pPr>
        <w:pStyle w:val="51"/>
        <w:shd w:val="clear" w:color="auto" w:fill="auto"/>
        <w:tabs>
          <w:tab w:val="left" w:pos="250"/>
        </w:tabs>
        <w:spacing w:line="240" w:lineRule="auto"/>
        <w:ind w:left="-126" w:right="20"/>
        <w:jc w:val="right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bidi="ru-RU"/>
        </w:rPr>
      </w:pPr>
    </w:p>
    <w:p w:rsidR="00000E8C" w:rsidRPr="00FD3A76" w:rsidRDefault="00000E8C" w:rsidP="00000E8C">
      <w:pPr>
        <w:ind w:firstLine="567"/>
        <w:jc w:val="both"/>
        <w:rPr>
          <w:color w:val="FF0000"/>
          <w:sz w:val="24"/>
          <w:szCs w:val="24"/>
        </w:rPr>
      </w:pPr>
      <w:bookmarkStart w:id="0" w:name="bookmark3"/>
      <w:bookmarkStart w:id="1" w:name="bookmark4"/>
      <w:r w:rsidRPr="00FD3A76">
        <w:rPr>
          <w:sz w:val="24"/>
          <w:szCs w:val="24"/>
        </w:rPr>
        <w:t xml:space="preserve">1.1. Административный регламент предоставления муниципальной услуги «Предоставление разрешения на осуществление </w:t>
      </w:r>
      <w:r w:rsidRPr="00FD3A76">
        <w:rPr>
          <w:bCs/>
          <w:sz w:val="24"/>
          <w:szCs w:val="24"/>
        </w:rPr>
        <w:t>земляных работ</w:t>
      </w:r>
      <w:r w:rsidRPr="00FD3A76">
        <w:rPr>
          <w:sz w:val="24"/>
          <w:szCs w:val="24"/>
        </w:rPr>
        <w:t xml:space="preserve"> на территории </w:t>
      </w:r>
      <w:r w:rsidR="00A222AE">
        <w:rPr>
          <w:sz w:val="24"/>
          <w:szCs w:val="24"/>
        </w:rPr>
        <w:t>Высокского</w:t>
      </w:r>
      <w:r w:rsidRPr="00FD3A76">
        <w:rPr>
          <w:sz w:val="24"/>
          <w:szCs w:val="24"/>
        </w:rPr>
        <w:t xml:space="preserve">  сельского поселения (далее – Административный регламент) разработан в целях повышения качества </w:t>
      </w:r>
      <w:r w:rsidRPr="00FD3A76">
        <w:rPr>
          <w:rStyle w:val="a4"/>
          <w:i w:val="0"/>
          <w:sz w:val="24"/>
          <w:szCs w:val="24"/>
        </w:rPr>
        <w:t>предоставления</w:t>
      </w:r>
      <w:r w:rsidRPr="00FD3A76">
        <w:rPr>
          <w:b/>
          <w:sz w:val="24"/>
          <w:szCs w:val="24"/>
        </w:rPr>
        <w:t xml:space="preserve"> </w:t>
      </w:r>
      <w:r w:rsidRPr="00FD3A76">
        <w:rPr>
          <w:sz w:val="24"/>
          <w:szCs w:val="24"/>
        </w:rPr>
        <w:t xml:space="preserve">муниципальной услуги,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 при осуществлении полномочий по предоставлению муниципальной услуги по предоставлению разрешения на осуществление </w:t>
      </w:r>
      <w:r w:rsidRPr="00FD3A76">
        <w:rPr>
          <w:bCs/>
          <w:sz w:val="24"/>
          <w:szCs w:val="24"/>
        </w:rPr>
        <w:t>земляных работ</w:t>
      </w:r>
      <w:r w:rsidRPr="00FD3A76">
        <w:rPr>
          <w:sz w:val="24"/>
          <w:szCs w:val="24"/>
        </w:rPr>
        <w:t xml:space="preserve"> на территории </w:t>
      </w:r>
      <w:r w:rsidR="00A222AE">
        <w:rPr>
          <w:sz w:val="24"/>
          <w:szCs w:val="24"/>
        </w:rPr>
        <w:t>Высокского</w:t>
      </w:r>
      <w:r w:rsidRPr="00FD3A76">
        <w:rPr>
          <w:sz w:val="24"/>
          <w:szCs w:val="24"/>
        </w:rPr>
        <w:t xml:space="preserve"> сельского поселения</w:t>
      </w:r>
      <w:r w:rsidRPr="00FD3A76">
        <w:rPr>
          <w:color w:val="FF0000"/>
          <w:sz w:val="24"/>
          <w:szCs w:val="24"/>
        </w:rPr>
        <w:t>.</w:t>
      </w:r>
    </w:p>
    <w:p w:rsidR="00000E8C" w:rsidRPr="00FD3A76" w:rsidRDefault="00000E8C" w:rsidP="00000E8C">
      <w:pPr>
        <w:ind w:firstLine="567"/>
        <w:jc w:val="both"/>
        <w:rPr>
          <w:rStyle w:val="a4"/>
          <w:i w:val="0"/>
          <w:sz w:val="24"/>
          <w:szCs w:val="24"/>
        </w:rPr>
      </w:pPr>
      <w:r w:rsidRPr="00FD3A76">
        <w:rPr>
          <w:rStyle w:val="a4"/>
          <w:i w:val="0"/>
          <w:sz w:val="24"/>
          <w:szCs w:val="24"/>
        </w:rPr>
        <w:t>1.2. Оказание муниципальной услуги осуществляется в предоставлении, продлении, закрытии разрешения (ордера) на осуществление земляных работ, представляющим собой документ, дающий право осуществлять производство земляных работ, их продление и закрытие при прокладке, ремонте сетей инженерно-технического обеспечения (водо-, газо-, тепло-,электроснабжения, канализации, связи и т.д.), ремонте дорог, благоустройстве территорий в границах муниципального образования «</w:t>
      </w:r>
      <w:r w:rsidR="00A222AE">
        <w:rPr>
          <w:rStyle w:val="a4"/>
          <w:i w:val="0"/>
          <w:sz w:val="24"/>
          <w:szCs w:val="24"/>
        </w:rPr>
        <w:t>Высокское</w:t>
      </w:r>
      <w:r w:rsidRPr="00FD3A76">
        <w:rPr>
          <w:rStyle w:val="a4"/>
          <w:i w:val="0"/>
          <w:sz w:val="24"/>
          <w:szCs w:val="24"/>
        </w:rPr>
        <w:t xml:space="preserve"> сельское поселение.»</w:t>
      </w:r>
    </w:p>
    <w:p w:rsidR="00000E8C" w:rsidRPr="00FD3A76" w:rsidRDefault="00000E8C" w:rsidP="00000E8C">
      <w:pPr>
        <w:ind w:firstLine="567"/>
        <w:jc w:val="both"/>
        <w:rPr>
          <w:sz w:val="24"/>
          <w:szCs w:val="24"/>
        </w:rPr>
      </w:pPr>
      <w:r w:rsidRPr="00FD3A76">
        <w:rPr>
          <w:rStyle w:val="a4"/>
          <w:i w:val="0"/>
          <w:sz w:val="24"/>
          <w:szCs w:val="24"/>
        </w:rPr>
        <w:t>Основные понятия в настоящем регламенте используются в</w:t>
      </w:r>
      <w:r w:rsidRPr="00FD3A76">
        <w:rPr>
          <w:sz w:val="24"/>
          <w:szCs w:val="24"/>
        </w:rPr>
        <w:t xml:space="preserve"> том же значении, в котором они приведены  в  Федеральном  законе  от  27.07.2010 № 210-ФЗ «Об организации предоставления государственных и муниципальных услуг» и иных нормативных правовых актах Российской Федерации и Брянской области.</w:t>
      </w:r>
    </w:p>
    <w:bookmarkEnd w:id="0"/>
    <w:bookmarkEnd w:id="1"/>
    <w:p w:rsidR="00000E8C" w:rsidRPr="00FD3A76" w:rsidRDefault="00000E8C" w:rsidP="00000E8C">
      <w:pPr>
        <w:pStyle w:val="a9"/>
        <w:tabs>
          <w:tab w:val="left" w:pos="0"/>
          <w:tab w:val="left" w:pos="1747"/>
        </w:tabs>
        <w:ind w:left="0" w:right="116" w:firstLine="709"/>
        <w:rPr>
          <w:sz w:val="24"/>
          <w:szCs w:val="24"/>
        </w:rPr>
      </w:pPr>
      <w:r w:rsidRPr="00FD3A76">
        <w:rPr>
          <w:sz w:val="24"/>
          <w:szCs w:val="24"/>
        </w:rPr>
        <w:t xml:space="preserve">1.3. </w:t>
      </w:r>
      <w:r w:rsidRPr="00FD3A76">
        <w:rPr>
          <w:rStyle w:val="a8"/>
          <w:color w:val="000000"/>
          <w:sz w:val="24"/>
          <w:szCs w:val="24"/>
        </w:rPr>
        <w:t>Основные термины и определения, используемые в настоящем Административном регламенте:</w:t>
      </w:r>
    </w:p>
    <w:p w:rsidR="00000E8C" w:rsidRPr="00FD3A76" w:rsidRDefault="00000E8C" w:rsidP="00000E8C">
      <w:pPr>
        <w:pStyle w:val="a7"/>
        <w:tabs>
          <w:tab w:val="left" w:pos="0"/>
          <w:tab w:val="left" w:pos="1542"/>
          <w:tab w:val="left" w:pos="3001"/>
          <w:tab w:val="left" w:pos="7820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FD3A76">
        <w:rPr>
          <w:rStyle w:val="a8"/>
          <w:color w:val="000000"/>
          <w:sz w:val="24"/>
          <w:szCs w:val="24"/>
        </w:rPr>
        <w:t>1.3.1. ЕСИА -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000E8C" w:rsidRPr="00247687" w:rsidRDefault="00000E8C" w:rsidP="00000E8C">
      <w:pPr>
        <w:pStyle w:val="a7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4"/>
          <w:i w:val="0"/>
        </w:rPr>
      </w:pPr>
      <w:r w:rsidRPr="00FD3A76">
        <w:rPr>
          <w:rStyle w:val="a8"/>
          <w:color w:val="000000"/>
          <w:sz w:val="24"/>
          <w:szCs w:val="24"/>
        </w:rPr>
        <w:t xml:space="preserve">1.3.2. ЕПГУ - федеральная государственная информационная система «Единый портал государственных и муниципальных услуг (функций)», расположенная в </w:t>
      </w:r>
      <w:r w:rsidRPr="00FD3A76">
        <w:rPr>
          <w:rStyle w:val="a8"/>
          <w:color w:val="000000"/>
          <w:sz w:val="24"/>
          <w:szCs w:val="24"/>
        </w:rPr>
        <w:lastRenderedPageBreak/>
        <w:t xml:space="preserve">информационно-коммуникационной сети «Интернет» по адресу: </w:t>
      </w:r>
      <w:hyperlink r:id="rId8" w:history="1">
        <w:r w:rsidRPr="00247687">
          <w:rPr>
            <w:rStyle w:val="a4"/>
            <w:i w:val="0"/>
          </w:rPr>
          <w:t>www.gosuslugi.ru.</w:t>
        </w:r>
      </w:hyperlink>
    </w:p>
    <w:p w:rsidR="00000E8C" w:rsidRPr="00FD3A76" w:rsidRDefault="00000E8C" w:rsidP="00000E8C">
      <w:pPr>
        <w:pStyle w:val="a7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8"/>
          <w:color w:val="000000"/>
          <w:sz w:val="24"/>
          <w:szCs w:val="24"/>
        </w:rPr>
      </w:pPr>
      <w:r w:rsidRPr="00FD3A76">
        <w:rPr>
          <w:rStyle w:val="a8"/>
          <w:color w:val="000000"/>
          <w:sz w:val="24"/>
          <w:szCs w:val="24"/>
        </w:rPr>
        <w:t>1.3.3. РГУ - региональная государственная информационная система «Реестр государственных услуг (функций) Брянской области.</w:t>
      </w:r>
    </w:p>
    <w:p w:rsidR="00000E8C" w:rsidRPr="00FD3A76" w:rsidRDefault="00000E8C" w:rsidP="00000E8C">
      <w:pPr>
        <w:pStyle w:val="a7"/>
        <w:tabs>
          <w:tab w:val="left" w:pos="0"/>
          <w:tab w:val="left" w:pos="1570"/>
        </w:tabs>
        <w:autoSpaceDE/>
        <w:autoSpaceDN/>
        <w:ind w:left="0" w:right="20" w:firstLine="709"/>
        <w:jc w:val="both"/>
        <w:rPr>
          <w:rStyle w:val="a8"/>
          <w:color w:val="000000"/>
          <w:sz w:val="24"/>
          <w:szCs w:val="24"/>
        </w:rPr>
      </w:pPr>
      <w:r w:rsidRPr="00FD3A76">
        <w:rPr>
          <w:rStyle w:val="a8"/>
          <w:color w:val="000000"/>
          <w:sz w:val="24"/>
          <w:szCs w:val="24"/>
        </w:rPr>
        <w:t>1.3.4. РПГУ - региональная государственная информационная система «Портал государственных и муниципальных услуг Брянской области».</w:t>
      </w:r>
    </w:p>
    <w:p w:rsidR="00000E8C" w:rsidRPr="00D10D8C" w:rsidRDefault="00000E8C" w:rsidP="00000E8C">
      <w:pPr>
        <w:tabs>
          <w:tab w:val="left" w:pos="0"/>
          <w:tab w:val="left" w:pos="1732"/>
        </w:tabs>
        <w:ind w:right="123" w:firstLine="709"/>
        <w:jc w:val="both"/>
        <w:rPr>
          <w:sz w:val="24"/>
          <w:szCs w:val="24"/>
        </w:rPr>
      </w:pPr>
      <w:r w:rsidRPr="00FD3A76">
        <w:rPr>
          <w:sz w:val="24"/>
          <w:szCs w:val="24"/>
        </w:rPr>
        <w:t>1.4. Административный регламент разработан в целях повышения качества и доступности результатов предоставления муниципальной услуги при осуществлении</w:t>
      </w:r>
      <w:r w:rsidRPr="00D10D8C">
        <w:rPr>
          <w:sz w:val="24"/>
          <w:szCs w:val="24"/>
        </w:rPr>
        <w:t xml:space="preserve"> администрацией муниципального образования своих полномочий.</w:t>
      </w:r>
    </w:p>
    <w:p w:rsidR="00335564" w:rsidRDefault="00335564" w:rsidP="00000E8C">
      <w:pPr>
        <w:tabs>
          <w:tab w:val="left" w:pos="0"/>
          <w:tab w:val="left" w:pos="1636"/>
        </w:tabs>
        <w:ind w:right="182" w:firstLine="709"/>
        <w:rPr>
          <w:b/>
          <w:bCs/>
          <w:sz w:val="24"/>
          <w:szCs w:val="24"/>
        </w:rPr>
      </w:pPr>
    </w:p>
    <w:p w:rsidR="00000E8C" w:rsidRPr="00D10D8C" w:rsidRDefault="00000E8C" w:rsidP="00335564">
      <w:pPr>
        <w:tabs>
          <w:tab w:val="left" w:pos="0"/>
          <w:tab w:val="left" w:pos="1636"/>
        </w:tabs>
        <w:ind w:right="182" w:firstLine="709"/>
        <w:rPr>
          <w:b/>
          <w:bCs/>
          <w:sz w:val="24"/>
          <w:szCs w:val="24"/>
        </w:rPr>
      </w:pPr>
      <w:r w:rsidRPr="00D10D8C">
        <w:rPr>
          <w:b/>
          <w:bCs/>
          <w:sz w:val="24"/>
          <w:szCs w:val="24"/>
        </w:rPr>
        <w:t>2. Круг заявителей</w:t>
      </w:r>
    </w:p>
    <w:p w:rsidR="00000E8C" w:rsidRDefault="00000E8C" w:rsidP="00335564">
      <w:pPr>
        <w:adjustRightInd w:val="0"/>
        <w:ind w:firstLine="540"/>
        <w:jc w:val="both"/>
        <w:rPr>
          <w:sz w:val="24"/>
          <w:szCs w:val="24"/>
        </w:rPr>
      </w:pPr>
      <w:bookmarkStart w:id="2" w:name="bookmark6"/>
      <w:r w:rsidRPr="00D10D8C">
        <w:rPr>
          <w:rStyle w:val="a8"/>
          <w:color w:val="000000"/>
          <w:sz w:val="24"/>
          <w:szCs w:val="24"/>
        </w:rPr>
        <w:t>2.1.</w:t>
      </w:r>
      <w:bookmarkStart w:id="3" w:name="bookmark7"/>
      <w:bookmarkStart w:id="4" w:name="bookmark8"/>
      <w:bookmarkEnd w:id="2"/>
      <w:r w:rsidRPr="00D10D8C">
        <w:rPr>
          <w:sz w:val="24"/>
          <w:szCs w:val="24"/>
        </w:rPr>
        <w:t xml:space="preserve"> Заявителями при предоставлении муниципальной услуги являются физические и юридические лица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- заявлением).</w:t>
      </w:r>
    </w:p>
    <w:p w:rsidR="00335564" w:rsidRPr="00D10D8C" w:rsidRDefault="00335564" w:rsidP="00335564">
      <w:pPr>
        <w:adjustRightInd w:val="0"/>
        <w:ind w:firstLine="540"/>
        <w:jc w:val="both"/>
        <w:rPr>
          <w:sz w:val="24"/>
          <w:szCs w:val="24"/>
        </w:rPr>
      </w:pPr>
    </w:p>
    <w:p w:rsidR="00000E8C" w:rsidRPr="00D10D8C" w:rsidRDefault="00000E8C" w:rsidP="00000E8C">
      <w:pPr>
        <w:pStyle w:val="a7"/>
        <w:tabs>
          <w:tab w:val="left" w:pos="0"/>
          <w:tab w:val="left" w:pos="1489"/>
        </w:tabs>
        <w:autoSpaceDE/>
        <w:autoSpaceDN/>
        <w:ind w:left="0" w:right="20" w:firstLine="709"/>
        <w:jc w:val="both"/>
        <w:rPr>
          <w:rStyle w:val="a8"/>
          <w:rFonts w:eastAsia="Calibri"/>
          <w:b/>
          <w:i/>
          <w:iCs/>
          <w:color w:val="000000"/>
          <w:sz w:val="24"/>
          <w:szCs w:val="24"/>
        </w:rPr>
      </w:pPr>
      <w:r w:rsidRPr="00D10D8C">
        <w:rPr>
          <w:rStyle w:val="a8"/>
          <w:rFonts w:eastAsia="Calibri"/>
          <w:b/>
          <w:sz w:val="24"/>
          <w:szCs w:val="24"/>
        </w:rPr>
        <w:t>3. Требования к порядку информирования о предоставлении муниципальной</w:t>
      </w:r>
      <w:bookmarkEnd w:id="3"/>
      <w:r w:rsidRPr="00D10D8C">
        <w:rPr>
          <w:rStyle w:val="a8"/>
          <w:rFonts w:eastAsia="Calibri"/>
          <w:b/>
          <w:sz w:val="24"/>
          <w:szCs w:val="24"/>
        </w:rPr>
        <w:t xml:space="preserve"> услуги</w:t>
      </w:r>
      <w:bookmarkEnd w:id="4"/>
    </w:p>
    <w:p w:rsidR="00000E8C" w:rsidRPr="001B7D13" w:rsidRDefault="00000E8C" w:rsidP="001B7D13">
      <w:pPr>
        <w:jc w:val="both"/>
        <w:rPr>
          <w:rStyle w:val="a4"/>
          <w:i w:val="0"/>
        </w:rPr>
      </w:pPr>
      <w:r w:rsidRPr="001B7D13">
        <w:rPr>
          <w:rStyle w:val="a4"/>
          <w:i w:val="0"/>
        </w:rPr>
        <w:t xml:space="preserve">3.1. На официальном сайте администрации Унечского муниципального района </w:t>
      </w:r>
      <w:r w:rsidR="001B7D13" w:rsidRPr="001B7D13">
        <w:rPr>
          <w:rStyle w:val="a4"/>
          <w:i w:val="0"/>
        </w:rPr>
        <w:t xml:space="preserve">Брянской области  </w:t>
      </w:r>
      <w:hyperlink r:id="rId9" w:history="1">
        <w:r w:rsidR="001B7D13" w:rsidRPr="001B7D13">
          <w:rPr>
            <w:rStyle w:val="a4"/>
            <w:i w:val="0"/>
          </w:rPr>
          <w:t>http://www.unradm.ru</w:t>
        </w:r>
      </w:hyperlink>
      <w:r w:rsidR="001B7D13" w:rsidRPr="001B7D13">
        <w:rPr>
          <w:rStyle w:val="a4"/>
          <w:i w:val="0"/>
        </w:rPr>
        <w:t xml:space="preserve"> </w:t>
      </w:r>
      <w:r w:rsidR="00247687" w:rsidRPr="001B7D13">
        <w:rPr>
          <w:rStyle w:val="a4"/>
          <w:i w:val="0"/>
        </w:rPr>
        <w:t xml:space="preserve">на странице </w:t>
      </w:r>
      <w:r w:rsidR="001B7D13" w:rsidRPr="001B7D13">
        <w:rPr>
          <w:rStyle w:val="a4"/>
          <w:i w:val="0"/>
        </w:rPr>
        <w:t>«</w:t>
      </w:r>
      <w:r w:rsidR="00A222AE">
        <w:rPr>
          <w:rStyle w:val="a4"/>
          <w:i w:val="0"/>
        </w:rPr>
        <w:t>Высокское</w:t>
      </w:r>
      <w:r w:rsidR="00247687" w:rsidRPr="001B7D13">
        <w:rPr>
          <w:rStyle w:val="a4"/>
          <w:i w:val="0"/>
        </w:rPr>
        <w:t xml:space="preserve"> сельско</w:t>
      </w:r>
      <w:r w:rsidR="001B7D13" w:rsidRPr="001B7D13">
        <w:rPr>
          <w:rStyle w:val="a4"/>
          <w:i w:val="0"/>
        </w:rPr>
        <w:t>е</w:t>
      </w:r>
      <w:r w:rsidR="00247687" w:rsidRPr="001B7D13">
        <w:rPr>
          <w:rStyle w:val="a4"/>
          <w:i w:val="0"/>
        </w:rPr>
        <w:t xml:space="preserve"> поселени</w:t>
      </w:r>
      <w:r w:rsidR="001B7D13" w:rsidRPr="001B7D13">
        <w:rPr>
          <w:rStyle w:val="a4"/>
          <w:i w:val="0"/>
        </w:rPr>
        <w:t>е»</w:t>
      </w:r>
      <w:r w:rsidR="00247687" w:rsidRPr="001B7D13">
        <w:rPr>
          <w:rStyle w:val="a4"/>
          <w:i w:val="0"/>
        </w:rPr>
        <w:t xml:space="preserve"> </w:t>
      </w:r>
      <w:r w:rsidRPr="001B7D13">
        <w:rPr>
          <w:rStyle w:val="a4"/>
          <w:i w:val="0"/>
        </w:rPr>
        <w:t>(далее - Администрация) в информационной- телекоммуникационной сети «Интернет» (далее - сеть Интернет)</w:t>
      </w:r>
      <w:hyperlink r:id="rId10" w:history="1">
        <w:r w:rsidRPr="001B7D13">
          <w:rPr>
            <w:rStyle w:val="a4"/>
            <w:i w:val="0"/>
          </w:rPr>
          <w:t>,</w:t>
        </w:r>
      </w:hyperlink>
      <w:r w:rsidR="00335564">
        <w:t xml:space="preserve"> </w:t>
      </w:r>
      <w:r w:rsidRPr="001B7D13">
        <w:rPr>
          <w:rStyle w:val="a4"/>
          <w:i w:val="0"/>
        </w:rPr>
        <w:t>в РГУ, ЕПГУ, РПГУ обязательному размещению подлежит следующая справочная информация:</w:t>
      </w:r>
    </w:p>
    <w:p w:rsidR="00000E8C" w:rsidRPr="00D10D8C" w:rsidRDefault="00000E8C" w:rsidP="00000E8C">
      <w:pPr>
        <w:pStyle w:val="a7"/>
        <w:tabs>
          <w:tab w:val="left" w:pos="1465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3.1.1. место нахождения и график работы Администрации, ее структурных подразделений, предоставляющих муниципальную услугу;</w:t>
      </w:r>
    </w:p>
    <w:p w:rsidR="00000E8C" w:rsidRPr="00D10D8C" w:rsidRDefault="00000E8C" w:rsidP="00000E8C">
      <w:pPr>
        <w:pStyle w:val="a7"/>
        <w:tabs>
          <w:tab w:val="left" w:pos="151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3.1.2. справочные телефоны структурных подразделений Администрации, участвующих в предоставлении муниципальной услуги;</w:t>
      </w:r>
    </w:p>
    <w:p w:rsidR="00000E8C" w:rsidRPr="00D10D8C" w:rsidRDefault="00000E8C" w:rsidP="00000E8C">
      <w:pPr>
        <w:pStyle w:val="a7"/>
        <w:tabs>
          <w:tab w:val="left" w:pos="1407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3.1.3. адреса сайта, а также электронной почты и (или) формы обратной связи Администрации в сети Интернет.</w:t>
      </w:r>
    </w:p>
    <w:p w:rsidR="00000E8C" w:rsidRPr="00D10D8C" w:rsidRDefault="00000E8C" w:rsidP="00000E8C">
      <w:pPr>
        <w:pStyle w:val="a7"/>
        <w:tabs>
          <w:tab w:val="left" w:pos="1239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3.2. Обязательному размещению на официальном сайте Администрации, на ЕПГУ, РПГУ, в федеральной государственной информационной системе «Федеральный реестр государственных и муниципальных услуг (функций)», РГУ подлежит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опубликования).</w:t>
      </w:r>
    </w:p>
    <w:p w:rsidR="00000E8C" w:rsidRPr="00D10D8C" w:rsidRDefault="00000E8C" w:rsidP="00000E8C">
      <w:pPr>
        <w:pStyle w:val="a7"/>
        <w:tabs>
          <w:tab w:val="left" w:pos="1249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3.3. Администрация обеспечивает размещение и актуализацию справочной информации 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000E8C" w:rsidRPr="00D10D8C" w:rsidRDefault="00000E8C" w:rsidP="00000E8C">
      <w:pPr>
        <w:pStyle w:val="a7"/>
        <w:tabs>
          <w:tab w:val="left" w:pos="1542"/>
        </w:tabs>
        <w:autoSpaceDE/>
        <w:autoSpaceDN/>
        <w:ind w:left="720" w:right="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3.4. Информирование Заявителей по вопросам предоставления Муниципальной услуги осуществляется:</w:t>
      </w:r>
    </w:p>
    <w:p w:rsidR="00000E8C" w:rsidRPr="00D10D8C" w:rsidRDefault="00000E8C" w:rsidP="00000E8C">
      <w:pPr>
        <w:pStyle w:val="a7"/>
        <w:tabs>
          <w:tab w:val="left" w:pos="1008"/>
        </w:tabs>
        <w:ind w:lef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</w:t>
      </w:r>
      <w:r w:rsidRPr="00D10D8C">
        <w:rPr>
          <w:rStyle w:val="a8"/>
          <w:color w:val="000000"/>
          <w:sz w:val="24"/>
          <w:szCs w:val="24"/>
        </w:rPr>
        <w:tab/>
        <w:t>путем размещения информации на сайте Администрации, ЕПГУ, РПГУ;</w:t>
      </w:r>
    </w:p>
    <w:p w:rsidR="00000E8C" w:rsidRPr="00D10D8C" w:rsidRDefault="00000E8C" w:rsidP="00000E8C">
      <w:pPr>
        <w:pStyle w:val="a7"/>
        <w:tabs>
          <w:tab w:val="left" w:pos="1081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</w:t>
      </w:r>
      <w:r w:rsidRPr="00D10D8C">
        <w:rPr>
          <w:rStyle w:val="a8"/>
          <w:color w:val="000000"/>
          <w:sz w:val="24"/>
          <w:szCs w:val="24"/>
        </w:rPr>
        <w:tab/>
        <w:t>должностным лицом Администрации, ответственным за предоставление муниципальной услуги, при непосредственном обращении заявителя в Администрацию;</w:t>
      </w:r>
    </w:p>
    <w:p w:rsidR="00000E8C" w:rsidRPr="00D10D8C" w:rsidRDefault="00000E8C" w:rsidP="00000E8C">
      <w:pPr>
        <w:pStyle w:val="a7"/>
        <w:tabs>
          <w:tab w:val="left" w:pos="1090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</w:t>
      </w:r>
      <w:r w:rsidRPr="00D10D8C">
        <w:rPr>
          <w:rStyle w:val="a8"/>
          <w:color w:val="000000"/>
          <w:sz w:val="24"/>
          <w:szCs w:val="24"/>
        </w:rPr>
        <w:tab/>
        <w:t>путем публикации информационных материалов в средствах массовой информации;</w:t>
      </w:r>
    </w:p>
    <w:p w:rsidR="00000E8C" w:rsidRPr="00D10D8C" w:rsidRDefault="00000E8C" w:rsidP="00000E8C">
      <w:pPr>
        <w:pStyle w:val="a7"/>
        <w:tabs>
          <w:tab w:val="left" w:pos="1042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г)</w:t>
      </w:r>
      <w:r w:rsidRPr="00D10D8C">
        <w:rPr>
          <w:rStyle w:val="a8"/>
          <w:color w:val="000000"/>
          <w:sz w:val="24"/>
          <w:szCs w:val="24"/>
        </w:rPr>
        <w:tab/>
        <w:t>путем размещения брошюр, буклетов и других печатных материалов в помещениях Администрации, предназначенных для приема заявителей, а также иных организаций всех форм собственности по согласованию с указанными организациями;</w:t>
      </w:r>
    </w:p>
    <w:p w:rsidR="00000E8C" w:rsidRPr="00D10D8C" w:rsidRDefault="00000E8C" w:rsidP="00000E8C">
      <w:pPr>
        <w:pStyle w:val="a7"/>
        <w:tabs>
          <w:tab w:val="left" w:pos="1022"/>
        </w:tabs>
        <w:ind w:lef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д)</w:t>
      </w:r>
      <w:r w:rsidRPr="00D10D8C">
        <w:rPr>
          <w:rStyle w:val="a8"/>
          <w:color w:val="000000"/>
          <w:sz w:val="24"/>
          <w:szCs w:val="24"/>
        </w:rPr>
        <w:tab/>
        <w:t>посредством телефонной и факсимильной связи;</w:t>
      </w:r>
    </w:p>
    <w:p w:rsidR="00000E8C" w:rsidRPr="00D10D8C" w:rsidRDefault="00000E8C" w:rsidP="00000E8C">
      <w:pPr>
        <w:pStyle w:val="a7"/>
        <w:tabs>
          <w:tab w:val="left" w:pos="1038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е)</w:t>
      </w:r>
      <w:r w:rsidRPr="00D10D8C">
        <w:rPr>
          <w:rStyle w:val="a8"/>
          <w:color w:val="000000"/>
          <w:sz w:val="24"/>
          <w:szCs w:val="24"/>
        </w:rPr>
        <w:tab/>
        <w:t>посредством ответов на письменные и устные обращения Заявителей по вопросу предоставления муниципальной услуги.</w:t>
      </w:r>
    </w:p>
    <w:p w:rsidR="00000E8C" w:rsidRPr="00D10D8C" w:rsidRDefault="00000E8C" w:rsidP="00000E8C">
      <w:pPr>
        <w:pStyle w:val="a7"/>
        <w:tabs>
          <w:tab w:val="left" w:pos="1321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335564">
        <w:rPr>
          <w:rStyle w:val="a8"/>
          <w:color w:val="000000"/>
          <w:sz w:val="24"/>
          <w:szCs w:val="24"/>
        </w:rPr>
        <w:t>3.5. На ЕПГУ, РПГУ и сайте Администрации</w:t>
      </w:r>
      <w:r w:rsidRPr="00D10D8C">
        <w:rPr>
          <w:rStyle w:val="a8"/>
          <w:color w:val="000000"/>
          <w:sz w:val="24"/>
          <w:szCs w:val="24"/>
        </w:rPr>
        <w:t xml:space="preserve"> в целях информирования Заявителей по вопросам предоставления муниципальной услуги размещается следующая информация:</w:t>
      </w:r>
    </w:p>
    <w:p w:rsidR="00000E8C" w:rsidRPr="00D10D8C" w:rsidRDefault="00000E8C" w:rsidP="00000E8C">
      <w:pPr>
        <w:pStyle w:val="a7"/>
        <w:tabs>
          <w:tab w:val="left" w:pos="1052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lastRenderedPageBreak/>
        <w:t>а)</w:t>
      </w:r>
      <w:r w:rsidRPr="00D10D8C">
        <w:rPr>
          <w:rStyle w:val="a8"/>
          <w:color w:val="000000"/>
          <w:sz w:val="24"/>
          <w:szCs w:val="24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000E8C" w:rsidRPr="00D10D8C" w:rsidRDefault="00000E8C" w:rsidP="00000E8C">
      <w:pPr>
        <w:pStyle w:val="a7"/>
        <w:tabs>
          <w:tab w:val="left" w:pos="1008"/>
        </w:tabs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</w:t>
      </w:r>
      <w:r w:rsidRPr="00D10D8C">
        <w:rPr>
          <w:rStyle w:val="a8"/>
          <w:color w:val="000000"/>
          <w:sz w:val="24"/>
          <w:szCs w:val="24"/>
        </w:rPr>
        <w:tab/>
        <w:t>перечень лиц, имеющих право на получение муниципальной услуги;</w:t>
      </w:r>
    </w:p>
    <w:p w:rsidR="00000E8C" w:rsidRPr="00D10D8C" w:rsidRDefault="00000E8C" w:rsidP="00000E8C">
      <w:pPr>
        <w:pStyle w:val="a7"/>
        <w:tabs>
          <w:tab w:val="left" w:pos="989"/>
        </w:tabs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</w:t>
      </w:r>
      <w:r w:rsidRPr="00D10D8C">
        <w:rPr>
          <w:rStyle w:val="a8"/>
          <w:color w:val="000000"/>
          <w:sz w:val="24"/>
          <w:szCs w:val="24"/>
        </w:rPr>
        <w:tab/>
        <w:t>срок предоставления муниципальной услуги;</w:t>
      </w:r>
    </w:p>
    <w:p w:rsidR="00000E8C" w:rsidRPr="00D10D8C" w:rsidRDefault="00000E8C" w:rsidP="00000E8C">
      <w:pPr>
        <w:pStyle w:val="a7"/>
        <w:tabs>
          <w:tab w:val="left" w:pos="985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г)</w:t>
      </w:r>
      <w:r w:rsidRPr="00D10D8C">
        <w:rPr>
          <w:rStyle w:val="a8"/>
          <w:color w:val="000000"/>
          <w:sz w:val="24"/>
          <w:szCs w:val="24"/>
        </w:rPr>
        <w:tab/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000E8C" w:rsidRPr="00D10D8C" w:rsidRDefault="00000E8C" w:rsidP="00000E8C">
      <w:pPr>
        <w:pStyle w:val="a7"/>
        <w:tabs>
          <w:tab w:val="left" w:pos="1090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д) исчерпывающий перечень оснований для отказа в приеме документов, необходимых для предоставления муниципальной услуги, а также для приостановления или отказа в предоставлении муниципальной услуги;</w:t>
      </w:r>
    </w:p>
    <w:p w:rsidR="00000E8C" w:rsidRPr="00D10D8C" w:rsidRDefault="00000E8C" w:rsidP="00000E8C">
      <w:pPr>
        <w:pStyle w:val="a7"/>
        <w:tabs>
          <w:tab w:val="left" w:pos="1033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е)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000E8C" w:rsidRPr="00D10D8C" w:rsidRDefault="00000E8C" w:rsidP="00000E8C">
      <w:pPr>
        <w:pStyle w:val="a7"/>
        <w:tabs>
          <w:tab w:val="left" w:pos="1239"/>
        </w:tabs>
        <w:ind w:left="20" w:right="20" w:firstLine="70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ж) формы заявлений (уведомлений, сообщений), используемые при предоставлении муниципальной услуги.</w:t>
      </w:r>
    </w:p>
    <w:p w:rsidR="00000E8C" w:rsidRPr="00D10D8C" w:rsidRDefault="00000E8C" w:rsidP="00000E8C">
      <w:pPr>
        <w:pStyle w:val="a7"/>
        <w:tabs>
          <w:tab w:val="left" w:pos="1206"/>
        </w:tabs>
        <w:autoSpaceDE/>
        <w:autoSpaceDN/>
        <w:ind w:left="0" w:right="20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3.7.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указанных услуг предоставляются бесплатно.</w:t>
      </w:r>
    </w:p>
    <w:p w:rsidR="00000E8C" w:rsidRPr="00335564" w:rsidRDefault="00000E8C" w:rsidP="00000E8C">
      <w:pPr>
        <w:pStyle w:val="a7"/>
        <w:tabs>
          <w:tab w:val="left" w:pos="1200"/>
        </w:tabs>
        <w:autoSpaceDE/>
        <w:autoSpaceDN/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3.8. </w:t>
      </w:r>
      <w:r w:rsidRPr="00335564">
        <w:rPr>
          <w:rStyle w:val="a8"/>
          <w:color w:val="000000"/>
          <w:sz w:val="24"/>
          <w:szCs w:val="24"/>
        </w:rPr>
        <w:t>На сайте Администрации дополнительно размещаются:</w:t>
      </w:r>
    </w:p>
    <w:p w:rsidR="00000E8C" w:rsidRPr="00D10D8C" w:rsidRDefault="00000E8C" w:rsidP="00000E8C">
      <w:pPr>
        <w:pStyle w:val="a7"/>
        <w:tabs>
          <w:tab w:val="left" w:pos="1008"/>
        </w:tabs>
        <w:ind w:left="0" w:firstLine="709"/>
        <w:jc w:val="both"/>
        <w:rPr>
          <w:sz w:val="24"/>
          <w:szCs w:val="24"/>
        </w:rPr>
      </w:pPr>
      <w:r w:rsidRPr="00335564">
        <w:rPr>
          <w:rStyle w:val="a8"/>
          <w:color w:val="000000"/>
          <w:sz w:val="24"/>
          <w:szCs w:val="24"/>
        </w:rPr>
        <w:t>а) полное наименование</w:t>
      </w:r>
      <w:r w:rsidRPr="00D10D8C">
        <w:rPr>
          <w:rStyle w:val="a8"/>
          <w:color w:val="000000"/>
          <w:sz w:val="24"/>
          <w:szCs w:val="24"/>
        </w:rPr>
        <w:t xml:space="preserve"> и почтовый адрес Администрации;</w:t>
      </w:r>
    </w:p>
    <w:p w:rsidR="00000E8C" w:rsidRPr="00D10D8C" w:rsidRDefault="00000E8C" w:rsidP="00000E8C">
      <w:pPr>
        <w:pStyle w:val="a7"/>
        <w:tabs>
          <w:tab w:val="left" w:pos="1066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 номера телефонов-автоинформаторов (при наличии), справочные номера телефонов структурных подразделений Администрации;</w:t>
      </w:r>
    </w:p>
    <w:p w:rsidR="00000E8C" w:rsidRPr="00D10D8C" w:rsidRDefault="00000E8C" w:rsidP="00000E8C">
      <w:pPr>
        <w:pStyle w:val="a7"/>
        <w:tabs>
          <w:tab w:val="left" w:pos="1206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 режим работы Администрации, график работы должностных лиц Администрации, ее структурных подразделений;</w:t>
      </w:r>
    </w:p>
    <w:p w:rsidR="00000E8C" w:rsidRPr="00D10D8C" w:rsidRDefault="00000E8C" w:rsidP="00000E8C">
      <w:pPr>
        <w:pStyle w:val="a7"/>
        <w:tabs>
          <w:tab w:val="left" w:pos="1220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г) график работы подразделения Администрации, непосредственно предоставляющего муниципальную услугу;</w:t>
      </w:r>
    </w:p>
    <w:p w:rsidR="00000E8C" w:rsidRPr="00D10D8C" w:rsidRDefault="00000E8C" w:rsidP="00000E8C">
      <w:pPr>
        <w:pStyle w:val="a7"/>
        <w:tabs>
          <w:tab w:val="left" w:pos="1138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д) выдержки из нормативных правовых актов Российской Федерации и нормативных правовых актов Брянской области, содержащих нормы, регулирующие деятельность Администрации по предоставлению муниципальной услуги;</w:t>
      </w:r>
    </w:p>
    <w:p w:rsidR="00000E8C" w:rsidRPr="00D10D8C" w:rsidRDefault="00000E8C" w:rsidP="00000E8C">
      <w:pPr>
        <w:pStyle w:val="a7"/>
        <w:tabs>
          <w:tab w:val="left" w:pos="1008"/>
        </w:tabs>
        <w:ind w:left="0" w:firstLine="709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е) перечень лиц, имеющих право на получение муниципальной услуги;</w:t>
      </w:r>
    </w:p>
    <w:p w:rsidR="00000E8C" w:rsidRPr="00D10D8C" w:rsidRDefault="00000E8C" w:rsidP="00000E8C">
      <w:pPr>
        <w:pStyle w:val="a7"/>
        <w:tabs>
          <w:tab w:val="left" w:pos="1008"/>
        </w:tabs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ж) формы заявлений (уведомлений, сообщений), используемые при предоставлении Муниципальной услуги, образцы и инструкции по их заполнению;</w:t>
      </w:r>
    </w:p>
    <w:p w:rsidR="00000E8C" w:rsidRPr="00D10D8C" w:rsidRDefault="00000E8C" w:rsidP="00000E8C">
      <w:pPr>
        <w:pStyle w:val="a7"/>
        <w:tabs>
          <w:tab w:val="left" w:pos="1023"/>
        </w:tabs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з) порядок и способы предварительной записи на получение Муниципальной услуги;</w:t>
      </w:r>
    </w:p>
    <w:p w:rsidR="00000E8C" w:rsidRPr="00D10D8C" w:rsidRDefault="00000E8C" w:rsidP="00000E8C">
      <w:pPr>
        <w:pStyle w:val="a7"/>
        <w:tabs>
          <w:tab w:val="left" w:pos="989"/>
        </w:tabs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и) текст настоящего Административного регламента с приложениями;</w:t>
      </w:r>
    </w:p>
    <w:p w:rsidR="00000E8C" w:rsidRPr="00D10D8C" w:rsidRDefault="00000E8C" w:rsidP="00000E8C">
      <w:pPr>
        <w:pStyle w:val="a7"/>
        <w:ind w:left="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к) краткое описание порядка предоставления Муниципальной услуги;</w:t>
      </w:r>
    </w:p>
    <w:p w:rsidR="00000E8C" w:rsidRPr="00D10D8C" w:rsidRDefault="00000E8C" w:rsidP="00000E8C">
      <w:pPr>
        <w:pStyle w:val="a7"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л) порядок обжалования решений, действий или бездействия должностных лиц, Администрации, предоставляющих Муниципальную услугу;</w:t>
      </w:r>
    </w:p>
    <w:p w:rsidR="00000E8C" w:rsidRPr="00D10D8C" w:rsidRDefault="00000E8C" w:rsidP="00000E8C">
      <w:pPr>
        <w:pStyle w:val="a7"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м) информация о возможности участия Заявителей в оценке качества предоставления Муниципальной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:rsidR="00000E8C" w:rsidRPr="00D10D8C" w:rsidRDefault="00000E8C" w:rsidP="00000E8C">
      <w:pPr>
        <w:pStyle w:val="a7"/>
        <w:tabs>
          <w:tab w:val="left" w:pos="1239"/>
        </w:tabs>
        <w:autoSpaceDE/>
        <w:autoSpaceDN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3.9. При информировании о порядке предоставления Муниципальной услуги по телефону должностное лицо Администрации, приняв вызов по телефону, представляется: называет фамилию, имя, отчество (при наличии), должность, наименование структурного подразделения Администрации.</w:t>
      </w:r>
    </w:p>
    <w:p w:rsidR="00000E8C" w:rsidRPr="00D10D8C" w:rsidRDefault="00000E8C" w:rsidP="00000E8C">
      <w:pPr>
        <w:pStyle w:val="a7"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Должностное лицо Администрации обязано сообщить Заявителю график приема, точные почтовый и фактический адреса Администрации, способ проезда к ней, способы предварительной записи для личного приема по вопросу предоставления Муниципальной услуги, требования к письменному обращению.</w:t>
      </w:r>
    </w:p>
    <w:p w:rsidR="00000E8C" w:rsidRPr="00D10D8C" w:rsidRDefault="00000E8C" w:rsidP="00000E8C">
      <w:pPr>
        <w:pStyle w:val="a7"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Информирование по телефону о порядке предоставления Муниципальной услуги осуществляется в соответствии с режимом и графиком работы Администрации (ее </w:t>
      </w:r>
      <w:r w:rsidRPr="00D10D8C">
        <w:rPr>
          <w:rStyle w:val="a8"/>
          <w:color w:val="000000"/>
          <w:sz w:val="24"/>
          <w:szCs w:val="24"/>
        </w:rPr>
        <w:lastRenderedPageBreak/>
        <w:t>структурных подразделений).</w:t>
      </w:r>
    </w:p>
    <w:p w:rsidR="00000E8C" w:rsidRPr="00D10D8C" w:rsidRDefault="00000E8C" w:rsidP="00000E8C">
      <w:pPr>
        <w:pStyle w:val="a7"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Во время разговора должностные лица Администрации (ее структурных подразделений) обязаны произносить слова четко и не прерывать разговор по причине поступления другого звонка.</w:t>
      </w:r>
    </w:p>
    <w:p w:rsidR="00000E8C" w:rsidRPr="00D10D8C" w:rsidRDefault="00000E8C" w:rsidP="00000E8C">
      <w:pPr>
        <w:pStyle w:val="a7"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При невозможности ответить на поставленные Заявителем вопросы телефонный звонок переадресовывается (переводится) на другое должностное лицо Администрации либо обратившемуся сообщается номер телефона, по которому можно получить необходимую информацию.</w:t>
      </w:r>
    </w:p>
    <w:p w:rsidR="00000E8C" w:rsidRPr="00D10D8C" w:rsidRDefault="00000E8C" w:rsidP="00000E8C">
      <w:pPr>
        <w:pStyle w:val="a7"/>
        <w:tabs>
          <w:tab w:val="left" w:pos="1374"/>
        </w:tabs>
        <w:autoSpaceDE/>
        <w:autoSpaceDN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3.10. 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обратившемуся сообщается следующая информация:</w:t>
      </w:r>
    </w:p>
    <w:p w:rsidR="00000E8C" w:rsidRPr="00D10D8C" w:rsidRDefault="00000E8C" w:rsidP="00000E8C">
      <w:pPr>
        <w:pStyle w:val="a7"/>
        <w:tabs>
          <w:tab w:val="left" w:pos="1003"/>
        </w:tabs>
        <w:ind w:left="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 о перечне лиц, имеющих право на получение Муниципальной услуги;</w:t>
      </w:r>
    </w:p>
    <w:p w:rsidR="00000E8C" w:rsidRPr="00D10D8C" w:rsidRDefault="00000E8C" w:rsidP="00000E8C">
      <w:pPr>
        <w:pStyle w:val="a7"/>
        <w:tabs>
          <w:tab w:val="left" w:pos="1090"/>
        </w:tabs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 о нормативных правовых актах Российской Федерации и нормативных правовых актах Брянской области, регулирующих вопросы предоставления муниципальной услуги (дата, номер и наименование нормативного правового акта);</w:t>
      </w:r>
    </w:p>
    <w:p w:rsidR="00000E8C" w:rsidRPr="00D10D8C" w:rsidRDefault="00000E8C" w:rsidP="00000E8C">
      <w:pPr>
        <w:pStyle w:val="a7"/>
        <w:tabs>
          <w:tab w:val="left" w:pos="989"/>
        </w:tabs>
        <w:ind w:left="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 о перечне документов, необходимых для получения муниципальной услуги;</w:t>
      </w:r>
    </w:p>
    <w:p w:rsidR="00000E8C" w:rsidRPr="00D10D8C" w:rsidRDefault="00000E8C" w:rsidP="00000E8C">
      <w:pPr>
        <w:pStyle w:val="a7"/>
        <w:tabs>
          <w:tab w:val="left" w:pos="950"/>
        </w:tabs>
        <w:ind w:left="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г) о сроках предоставления муниципальной услуги;</w:t>
      </w:r>
    </w:p>
    <w:p w:rsidR="00000E8C" w:rsidRPr="00D10D8C" w:rsidRDefault="00000E8C" w:rsidP="00000E8C">
      <w:pPr>
        <w:pStyle w:val="a7"/>
        <w:tabs>
          <w:tab w:val="left" w:pos="1018"/>
        </w:tabs>
        <w:ind w:left="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д) об основаниях для приостановления муниципальной услуги;</w:t>
      </w:r>
    </w:p>
    <w:p w:rsidR="00000E8C" w:rsidRPr="00D10D8C" w:rsidRDefault="00000E8C" w:rsidP="00000E8C">
      <w:pPr>
        <w:pStyle w:val="a7"/>
        <w:tabs>
          <w:tab w:val="left" w:pos="1003"/>
        </w:tabs>
        <w:ind w:left="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е) об основаниях для отказа в предоставлении муниципальной услуги;</w:t>
      </w:r>
    </w:p>
    <w:p w:rsidR="00000E8C" w:rsidRPr="00D10D8C" w:rsidRDefault="00000E8C" w:rsidP="00000E8C">
      <w:pPr>
        <w:pStyle w:val="a7"/>
        <w:tabs>
          <w:tab w:val="left" w:pos="1038"/>
        </w:tabs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ж) о месте размещения на ЕПГУ, РПГУ, сайте Администрации информации по вопросам предоставления Муниципальной услуги.</w:t>
      </w:r>
    </w:p>
    <w:p w:rsidR="00000E8C" w:rsidRPr="00D10D8C" w:rsidRDefault="00000E8C" w:rsidP="00000E8C">
      <w:pPr>
        <w:pStyle w:val="a7"/>
        <w:tabs>
          <w:tab w:val="left" w:pos="1330"/>
        </w:tabs>
        <w:autoSpaceDE/>
        <w:autoSpaceDN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3.11. Администрация разрабатывает информационные материалы по порядку предоставления Муниципальной услуги - памятки, инструкции, брошюры, макеты и размещает на ЕПГУ, РПГУ, сайте Администрации.</w:t>
      </w:r>
    </w:p>
    <w:p w:rsidR="00000E8C" w:rsidRPr="00D10D8C" w:rsidRDefault="00000E8C" w:rsidP="00000E8C">
      <w:pPr>
        <w:pStyle w:val="a7"/>
        <w:tabs>
          <w:tab w:val="left" w:pos="1681"/>
        </w:tabs>
        <w:autoSpaceDE/>
        <w:autoSpaceDN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3.12. Администрация обеспечивает своевременную актуализацию информационных материалов, указанных в пункте </w:t>
      </w:r>
      <w:r w:rsidRPr="00AE0D38">
        <w:rPr>
          <w:rStyle w:val="a4"/>
          <w:i w:val="0"/>
          <w:sz w:val="24"/>
          <w:szCs w:val="24"/>
        </w:rPr>
        <w:t>3.11.</w:t>
      </w:r>
      <w:r w:rsidRPr="00D10D8C">
        <w:rPr>
          <w:rStyle w:val="a8"/>
          <w:color w:val="000000"/>
          <w:sz w:val="24"/>
          <w:szCs w:val="24"/>
        </w:rPr>
        <w:t xml:space="preserve"> настоящего Административного регламента, на ЕПГУ, РПГУ, сайте Администрации.</w:t>
      </w:r>
    </w:p>
    <w:p w:rsidR="00000E8C" w:rsidRPr="00D10D8C" w:rsidRDefault="00000E8C" w:rsidP="00000E8C">
      <w:pPr>
        <w:pStyle w:val="a7"/>
        <w:tabs>
          <w:tab w:val="left" w:pos="1551"/>
        </w:tabs>
        <w:autoSpaceDE/>
        <w:autoSpaceDN/>
        <w:ind w:left="0" w:right="40" w:firstLine="426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3.13.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00E8C" w:rsidRPr="00D10D8C" w:rsidRDefault="00000E8C" w:rsidP="00000E8C">
      <w:pPr>
        <w:pStyle w:val="a7"/>
        <w:tabs>
          <w:tab w:val="left" w:pos="1383"/>
        </w:tabs>
        <w:autoSpaceDE/>
        <w:autoSpaceDN/>
        <w:ind w:left="0" w:right="40" w:firstLine="426"/>
        <w:jc w:val="both"/>
        <w:rPr>
          <w:rStyle w:val="a8"/>
          <w:color w:val="000000"/>
          <w:sz w:val="24"/>
          <w:szCs w:val="24"/>
        </w:rPr>
      </w:pPr>
      <w:bookmarkStart w:id="5" w:name="bookmark10"/>
      <w:bookmarkStart w:id="6" w:name="bookmark9"/>
      <w:r w:rsidRPr="00D10D8C">
        <w:rPr>
          <w:rStyle w:val="a8"/>
          <w:color w:val="000000"/>
          <w:sz w:val="24"/>
          <w:szCs w:val="24"/>
        </w:rPr>
        <w:t>3.15. Консультирование по вопросам предоставления Муниципальной услуги должностными лицами Администрации осуществляется бесплатно.</w:t>
      </w:r>
      <w:bookmarkEnd w:id="5"/>
      <w:bookmarkEnd w:id="6"/>
    </w:p>
    <w:p w:rsidR="00000E8C" w:rsidRPr="00D10D8C" w:rsidRDefault="00000E8C" w:rsidP="00000E8C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7" w:name="bookmark11"/>
    </w:p>
    <w:p w:rsidR="00000E8C" w:rsidRPr="00335564" w:rsidRDefault="00000E8C" w:rsidP="00000E8C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335564">
        <w:rPr>
          <w:rStyle w:val="a4"/>
          <w:rFonts w:ascii="Times New Roman" w:hAnsi="Times New Roman" w:cs="Times New Roman"/>
          <w:b w:val="0"/>
          <w:sz w:val="24"/>
          <w:szCs w:val="24"/>
        </w:rPr>
        <w:t>II. Стандарт предоставления Муниципальной услуги</w:t>
      </w:r>
      <w:bookmarkEnd w:id="7"/>
    </w:p>
    <w:p w:rsidR="00000E8C" w:rsidRPr="00D10D8C" w:rsidRDefault="00000E8C" w:rsidP="00000E8C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jc w:val="center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</w:p>
    <w:p w:rsidR="00000E8C" w:rsidRPr="00D10D8C" w:rsidRDefault="00000E8C" w:rsidP="00000E8C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40"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8" w:name="bookmark14"/>
      <w:r w:rsidRPr="00D10D8C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4. </w:t>
      </w:r>
      <w:bookmarkStart w:id="9" w:name="bookmark12"/>
      <w:bookmarkEnd w:id="8"/>
      <w:r w:rsidRPr="00D10D8C">
        <w:rPr>
          <w:rStyle w:val="3"/>
          <w:rFonts w:ascii="Times New Roman" w:hAnsi="Times New Roman" w:cs="Times New Roman"/>
          <w:color w:val="000000"/>
          <w:sz w:val="24"/>
          <w:szCs w:val="24"/>
        </w:rPr>
        <w:t>Наименование Муниципальной услуги</w:t>
      </w:r>
      <w:bookmarkEnd w:id="9"/>
    </w:p>
    <w:p w:rsidR="00000E8C" w:rsidRPr="00D10D8C" w:rsidRDefault="00000E8C" w:rsidP="00000E8C">
      <w:pPr>
        <w:pStyle w:val="a7"/>
        <w:tabs>
          <w:tab w:val="left" w:pos="1196"/>
        </w:tabs>
        <w:autoSpaceDE/>
        <w:autoSpaceDN/>
        <w:ind w:left="0" w:right="40" w:firstLine="426"/>
        <w:jc w:val="both"/>
        <w:rPr>
          <w:rStyle w:val="a8"/>
          <w:color w:val="000000"/>
          <w:sz w:val="24"/>
          <w:szCs w:val="24"/>
        </w:rPr>
      </w:pPr>
      <w:bookmarkStart w:id="10" w:name="bookmark13"/>
      <w:r w:rsidRPr="00D10D8C">
        <w:rPr>
          <w:rStyle w:val="a8"/>
          <w:color w:val="000000"/>
          <w:sz w:val="24"/>
          <w:szCs w:val="24"/>
        </w:rPr>
        <w:t xml:space="preserve">4.1. Муниципальная услуга «Предоставление разрешения на осуществление земляных работ на территории </w:t>
      </w:r>
      <w:r w:rsidR="00A222AE">
        <w:rPr>
          <w:rStyle w:val="a8"/>
          <w:color w:val="000000"/>
          <w:sz w:val="24"/>
          <w:szCs w:val="24"/>
        </w:rPr>
        <w:t>Высокского</w:t>
      </w:r>
      <w:r w:rsidR="00D10D8C">
        <w:rPr>
          <w:rStyle w:val="a8"/>
          <w:color w:val="000000"/>
          <w:sz w:val="24"/>
          <w:szCs w:val="24"/>
        </w:rPr>
        <w:t xml:space="preserve"> </w:t>
      </w:r>
      <w:r w:rsidRPr="00D10D8C">
        <w:rPr>
          <w:rStyle w:val="a8"/>
          <w:color w:val="000000"/>
          <w:sz w:val="24"/>
          <w:szCs w:val="24"/>
        </w:rPr>
        <w:t xml:space="preserve"> сельского поселения».</w:t>
      </w:r>
      <w:bookmarkEnd w:id="10"/>
    </w:p>
    <w:p w:rsidR="00000E8C" w:rsidRPr="00D10D8C" w:rsidRDefault="00000E8C" w:rsidP="00000E8C">
      <w:pPr>
        <w:pStyle w:val="31"/>
        <w:keepNext/>
        <w:keepLines/>
        <w:shd w:val="clear" w:color="auto" w:fill="auto"/>
        <w:tabs>
          <w:tab w:val="left" w:pos="264"/>
        </w:tabs>
        <w:spacing w:after="0" w:line="240" w:lineRule="auto"/>
        <w:ind w:right="40" w:firstLine="426"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D10D8C">
        <w:rPr>
          <w:rStyle w:val="3"/>
          <w:rFonts w:ascii="Times New Roman" w:hAnsi="Times New Roman" w:cs="Times New Roman"/>
          <w:color w:val="000000"/>
          <w:sz w:val="24"/>
          <w:szCs w:val="24"/>
        </w:rPr>
        <w:t>5. Наименование органа, предоставляющего Муниципальную услугу</w:t>
      </w:r>
    </w:p>
    <w:p w:rsidR="00000E8C" w:rsidRPr="00D10D8C" w:rsidRDefault="00000E8C" w:rsidP="00000E8C">
      <w:pPr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5.1. Предоставление муниципальной услуги осуществляется Администрацией.</w:t>
      </w:r>
    </w:p>
    <w:p w:rsidR="00000E8C" w:rsidRPr="00D10D8C" w:rsidRDefault="00000E8C" w:rsidP="00000E8C">
      <w:pPr>
        <w:jc w:val="both"/>
        <w:rPr>
          <w:sz w:val="24"/>
          <w:szCs w:val="24"/>
        </w:rPr>
      </w:pPr>
      <w:r w:rsidRPr="00D10D8C">
        <w:rPr>
          <w:sz w:val="24"/>
          <w:szCs w:val="24"/>
        </w:rPr>
        <w:tab/>
        <w:t>5.</w:t>
      </w:r>
      <w:r w:rsidR="00D10D8C">
        <w:rPr>
          <w:sz w:val="24"/>
          <w:szCs w:val="24"/>
        </w:rPr>
        <w:t>2</w:t>
      </w:r>
      <w:r w:rsidRPr="00D10D8C">
        <w:rPr>
          <w:sz w:val="24"/>
          <w:szCs w:val="24"/>
        </w:rPr>
        <w:t xml:space="preserve">. Ответственным за предоставление муниципальной услуги, является </w:t>
      </w:r>
      <w:r w:rsidR="00D10D8C">
        <w:rPr>
          <w:sz w:val="24"/>
          <w:szCs w:val="24"/>
        </w:rPr>
        <w:t>должностного лица</w:t>
      </w:r>
      <w:r w:rsidRPr="00D10D8C">
        <w:rPr>
          <w:sz w:val="24"/>
          <w:szCs w:val="24"/>
        </w:rPr>
        <w:t xml:space="preserve"> Администраций (далее – </w:t>
      </w:r>
      <w:r w:rsidRPr="00335564">
        <w:rPr>
          <w:sz w:val="24"/>
          <w:szCs w:val="24"/>
        </w:rPr>
        <w:t>специалист</w:t>
      </w:r>
      <w:r w:rsidRPr="00D10D8C">
        <w:rPr>
          <w:sz w:val="24"/>
          <w:szCs w:val="24"/>
        </w:rPr>
        <w:t>).</w:t>
      </w:r>
    </w:p>
    <w:p w:rsidR="00D10D8C" w:rsidRPr="00E662E3" w:rsidRDefault="00D10D8C" w:rsidP="00D10D8C">
      <w:pPr>
        <w:jc w:val="both"/>
      </w:pPr>
      <w:r w:rsidRPr="00E662E3">
        <w:t>          5.3. Информация о месте нахождения и графике работы Администрации указана в приложении № 1 к настоящему административному регламенту.</w:t>
      </w:r>
    </w:p>
    <w:p w:rsidR="00000E8C" w:rsidRPr="00D10D8C" w:rsidRDefault="00000E8C" w:rsidP="00000E8C">
      <w:pPr>
        <w:pStyle w:val="a7"/>
        <w:tabs>
          <w:tab w:val="left" w:pos="1446"/>
        </w:tabs>
        <w:autoSpaceDE/>
        <w:autoSpaceDN/>
        <w:ind w:left="0" w:right="20" w:firstLine="567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5.4. Администрации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 включенных в перечень услуг, которые являются необходимыми и обязательными для предоставления </w:t>
      </w:r>
      <w:r w:rsidRPr="00D10D8C">
        <w:rPr>
          <w:rStyle w:val="a8"/>
          <w:color w:val="000000"/>
          <w:sz w:val="24"/>
          <w:szCs w:val="24"/>
        </w:rPr>
        <w:lastRenderedPageBreak/>
        <w:t>исполнительными органами государственной власти Брянской области государственных услуг и предоставляются организациями, участвующими в предоставлении государственных услуг.</w:t>
      </w:r>
    </w:p>
    <w:p w:rsidR="00000E8C" w:rsidRPr="00D10D8C" w:rsidRDefault="00000E8C" w:rsidP="00000E8C">
      <w:pPr>
        <w:pStyle w:val="a7"/>
        <w:tabs>
          <w:tab w:val="left" w:pos="1282"/>
        </w:tabs>
        <w:autoSpaceDE/>
        <w:autoSpaceDN/>
        <w:ind w:left="0" w:right="20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5.5. В целях предоставления Муниципальной услуги Администрация взаимодействует с:</w:t>
      </w:r>
    </w:p>
    <w:p w:rsidR="00000E8C" w:rsidRPr="00D10D8C" w:rsidRDefault="00000E8C" w:rsidP="00000E8C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>Управлением Федеральной налоговой службы по Брянской области;</w:t>
      </w:r>
    </w:p>
    <w:p w:rsidR="00000E8C" w:rsidRPr="00D10D8C" w:rsidRDefault="00000E8C" w:rsidP="00000E8C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>Управлением Федеральной службы государственной регистрации, кадастра и картографии по Брянской области;</w:t>
      </w:r>
    </w:p>
    <w:p w:rsidR="00000E8C" w:rsidRPr="00D10D8C" w:rsidRDefault="00000E8C" w:rsidP="00000E8C">
      <w:pPr>
        <w:widowControl/>
        <w:adjustRightInd w:val="0"/>
        <w:ind w:firstLine="720"/>
        <w:jc w:val="both"/>
        <w:rPr>
          <w:rStyle w:val="a4"/>
          <w:rFonts w:eastAsia="Calibri"/>
          <w:i w:val="0"/>
          <w:sz w:val="24"/>
          <w:szCs w:val="24"/>
        </w:rPr>
      </w:pPr>
      <w:r w:rsidRPr="00D10D8C">
        <w:rPr>
          <w:rStyle w:val="a4"/>
          <w:rFonts w:eastAsia="Calibri"/>
          <w:i w:val="0"/>
          <w:sz w:val="24"/>
          <w:szCs w:val="24"/>
        </w:rPr>
        <w:t>Отдел</w:t>
      </w:r>
      <w:r w:rsidR="00AE0D38">
        <w:rPr>
          <w:rStyle w:val="a4"/>
          <w:rFonts w:eastAsia="Calibri"/>
          <w:i w:val="0"/>
          <w:sz w:val="24"/>
          <w:szCs w:val="24"/>
        </w:rPr>
        <w:t>ом</w:t>
      </w:r>
      <w:r w:rsidRPr="00D10D8C">
        <w:rPr>
          <w:rStyle w:val="a4"/>
          <w:rFonts w:eastAsia="Calibri"/>
          <w:i w:val="0"/>
          <w:sz w:val="24"/>
          <w:szCs w:val="24"/>
        </w:rPr>
        <w:t xml:space="preserve"> государственной инспекции безопасности дорожного движения Управления Министерства внутренних дел России</w:t>
      </w:r>
      <w:r w:rsidR="00AE0D38">
        <w:rPr>
          <w:rStyle w:val="a4"/>
          <w:rFonts w:eastAsia="Calibri"/>
          <w:i w:val="0"/>
          <w:sz w:val="24"/>
          <w:szCs w:val="24"/>
        </w:rPr>
        <w:t xml:space="preserve"> по Брянской области</w:t>
      </w:r>
      <w:r w:rsidRPr="00D10D8C">
        <w:rPr>
          <w:rStyle w:val="a4"/>
          <w:rFonts w:eastAsia="Calibri"/>
          <w:i w:val="0"/>
          <w:sz w:val="24"/>
          <w:szCs w:val="24"/>
        </w:rPr>
        <w:t>;</w:t>
      </w:r>
    </w:p>
    <w:p w:rsidR="00000E8C" w:rsidRPr="00D10D8C" w:rsidRDefault="00000E8C" w:rsidP="00000E8C">
      <w:pPr>
        <w:widowControl/>
        <w:adjustRightInd w:val="0"/>
        <w:ind w:firstLine="720"/>
        <w:jc w:val="both"/>
        <w:rPr>
          <w:rStyle w:val="a4"/>
          <w:rFonts w:eastAsia="Calibri"/>
          <w:i w:val="0"/>
          <w:sz w:val="24"/>
          <w:szCs w:val="24"/>
        </w:rPr>
      </w:pPr>
      <w:r w:rsidRPr="00D10D8C">
        <w:rPr>
          <w:rStyle w:val="a4"/>
          <w:rFonts w:eastAsia="Calibri"/>
          <w:i w:val="0"/>
          <w:sz w:val="24"/>
          <w:szCs w:val="24"/>
        </w:rPr>
        <w:t>Администраци</w:t>
      </w:r>
      <w:r w:rsidR="00AE0D38">
        <w:rPr>
          <w:rStyle w:val="a4"/>
          <w:rFonts w:eastAsia="Calibri"/>
          <w:i w:val="0"/>
          <w:sz w:val="24"/>
          <w:szCs w:val="24"/>
        </w:rPr>
        <w:t>ей</w:t>
      </w:r>
      <w:r w:rsidRPr="00D10D8C">
        <w:rPr>
          <w:rStyle w:val="a4"/>
          <w:rFonts w:eastAsia="Calibri"/>
          <w:i w:val="0"/>
          <w:sz w:val="24"/>
          <w:szCs w:val="24"/>
        </w:rPr>
        <w:t xml:space="preserve"> Унечского муниципального района;</w:t>
      </w:r>
    </w:p>
    <w:p w:rsidR="00000E8C" w:rsidRPr="00D10D8C" w:rsidRDefault="00000E8C" w:rsidP="00000E8C">
      <w:pPr>
        <w:pStyle w:val="a7"/>
        <w:ind w:left="0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ины</w:t>
      </w:r>
      <w:r w:rsidR="00AE0D38">
        <w:rPr>
          <w:sz w:val="24"/>
          <w:szCs w:val="24"/>
        </w:rPr>
        <w:t>ми</w:t>
      </w:r>
      <w:r w:rsidRPr="00D10D8C">
        <w:rPr>
          <w:sz w:val="24"/>
          <w:szCs w:val="24"/>
        </w:rPr>
        <w:t xml:space="preserve"> согласующи</w:t>
      </w:r>
      <w:r w:rsidR="00AE0D38">
        <w:rPr>
          <w:sz w:val="24"/>
          <w:szCs w:val="24"/>
        </w:rPr>
        <w:t>ми</w:t>
      </w:r>
      <w:r w:rsidRPr="00D10D8C">
        <w:rPr>
          <w:sz w:val="24"/>
          <w:szCs w:val="24"/>
        </w:rPr>
        <w:t xml:space="preserve"> организаци</w:t>
      </w:r>
      <w:r w:rsidR="00AE0D38">
        <w:rPr>
          <w:sz w:val="24"/>
          <w:szCs w:val="24"/>
        </w:rPr>
        <w:t>ями</w:t>
      </w:r>
      <w:r w:rsidRPr="00D10D8C">
        <w:rPr>
          <w:sz w:val="24"/>
          <w:szCs w:val="24"/>
        </w:rPr>
        <w:t>.</w:t>
      </w:r>
    </w:p>
    <w:p w:rsidR="00000E8C" w:rsidRPr="00D10D8C" w:rsidRDefault="00000E8C" w:rsidP="00000E8C">
      <w:pPr>
        <w:pStyle w:val="a7"/>
        <w:ind w:left="0" w:firstLine="709"/>
        <w:jc w:val="both"/>
        <w:rPr>
          <w:sz w:val="24"/>
          <w:szCs w:val="24"/>
        </w:rPr>
      </w:pPr>
    </w:p>
    <w:p w:rsidR="00000E8C" w:rsidRDefault="00000E8C" w:rsidP="00000E8C">
      <w:pPr>
        <w:pStyle w:val="51"/>
        <w:shd w:val="clear" w:color="auto" w:fill="auto"/>
        <w:tabs>
          <w:tab w:val="left" w:pos="259"/>
        </w:tabs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  <w:r w:rsidRPr="00AE0D38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6. Результат предоставления Муниципальной услуги</w:t>
      </w:r>
    </w:p>
    <w:p w:rsidR="00AE0D38" w:rsidRPr="00AE0D38" w:rsidRDefault="00AE0D38" w:rsidP="00000E8C">
      <w:pPr>
        <w:pStyle w:val="51"/>
        <w:shd w:val="clear" w:color="auto" w:fill="auto"/>
        <w:tabs>
          <w:tab w:val="left" w:pos="259"/>
        </w:tabs>
        <w:spacing w:line="240" w:lineRule="auto"/>
        <w:ind w:righ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00E8C" w:rsidRPr="00D10D8C" w:rsidRDefault="00000E8C" w:rsidP="00000E8C">
      <w:pPr>
        <w:widowControl/>
        <w:adjustRightInd w:val="0"/>
        <w:ind w:firstLine="709"/>
        <w:jc w:val="both"/>
        <w:rPr>
          <w:rFonts w:eastAsia="Calibri"/>
          <w:sz w:val="24"/>
          <w:szCs w:val="24"/>
          <w:lang w:eastAsia="en-US" w:bidi="ar-SA"/>
        </w:rPr>
      </w:pPr>
      <w:bookmarkStart w:id="11" w:name="sub_25"/>
      <w:r w:rsidRPr="00D10D8C">
        <w:rPr>
          <w:rFonts w:eastAsia="Calibri"/>
          <w:sz w:val="24"/>
          <w:szCs w:val="24"/>
          <w:lang w:eastAsia="en-US" w:bidi="ar-SA"/>
        </w:rPr>
        <w:t>6.1. Результатом предоставления муниципальной услуги является: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bookmarkStart w:id="12" w:name="sub_251"/>
      <w:bookmarkEnd w:id="11"/>
      <w:r w:rsidRPr="00D10D8C">
        <w:rPr>
          <w:rFonts w:eastAsia="Calibri"/>
          <w:lang w:eastAsia="en-US"/>
        </w:rPr>
        <w:t>предоставление разрешения на осуществление земляных работ на территории муниципального образования по форме согласно Приложению № 2 к настоящему административному регламенту (далее – разрешение).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6.2. Предоставление муниципальной услуги завершается получением заявителем одного из следующих документов: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>- предоставление разрешения на осуществление земляных работ;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>- мотивированный отказ в предоставлении разрешения (ордера) на осуществление земляных работ;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>- проставление отметки о продлении срока действия разрешения (ордера) на осуществление земляных работ;</w:t>
      </w:r>
    </w:p>
    <w:p w:rsidR="00000E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>- закрытие разрешения (ордера) на осуществление земляных работ (проставление отметки в разрешении о закрытии).</w:t>
      </w:r>
    </w:p>
    <w:p w:rsidR="00AE0D38" w:rsidRPr="00D10D8C" w:rsidRDefault="00AE0D38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</w:p>
    <w:bookmarkEnd w:id="12"/>
    <w:p w:rsidR="00000E8C" w:rsidRPr="00AE0D38" w:rsidRDefault="00000E8C" w:rsidP="00000E8C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jc w:val="left"/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</w:pPr>
      <w:r w:rsidRPr="00335564">
        <w:rPr>
          <w:rFonts w:ascii="Times New Roman" w:hAnsi="Times New Roman" w:cs="Times New Roman"/>
          <w:bCs w:val="0"/>
          <w:i w:val="0"/>
          <w:iCs w:val="0"/>
          <w:sz w:val="24"/>
          <w:szCs w:val="24"/>
        </w:rPr>
        <w:t>7</w:t>
      </w:r>
      <w:r w:rsidRPr="00AE0D38"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  <w:t>.</w:t>
      </w:r>
      <w:bookmarkStart w:id="13" w:name="bookmark18"/>
      <w:r w:rsidRPr="00AE0D38"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  <w:t xml:space="preserve"> </w:t>
      </w:r>
      <w:r w:rsidRPr="00AE0D38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Срок предоставления Муниципальной услуги</w:t>
      </w:r>
      <w:bookmarkEnd w:id="13"/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color w:val="444444"/>
          <w:bdr w:val="none" w:sz="0" w:space="0" w:color="auto" w:frame="1"/>
        </w:rPr>
        <w:tab/>
        <w:t xml:space="preserve">7.1. </w:t>
      </w:r>
      <w:r w:rsidRPr="00D10D8C">
        <w:rPr>
          <w:rFonts w:eastAsia="Calibri"/>
          <w:lang w:eastAsia="en-US"/>
        </w:rPr>
        <w:t>Срок предоставления муниципальной услуги со дня подачи заявления о предоставлении услуги: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при выдаче разрешения (ордера) на осуществление земляных работ не должен превышать 20 рабочих дней;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при продлении разрешения (ордера) на осуществление земляных работ – не более 6 рабочих дней;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при закрытии разрешения (ордера) на осуществление земляных работ – не более 7 рабочих дней.</w:t>
      </w:r>
    </w:p>
    <w:p w:rsidR="00000E8C" w:rsidRPr="00D10D8C" w:rsidRDefault="00000E8C" w:rsidP="00000E8C">
      <w:pPr>
        <w:pStyle w:val="af0"/>
        <w:shd w:val="clear" w:color="auto" w:fill="FFFFFF"/>
        <w:spacing w:before="0" w:beforeAutospacing="0" w:after="0" w:afterAutospacing="0" w:line="360" w:lineRule="atLeast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 xml:space="preserve">7.2. Работы, связанные с ликвидацией аварий и их последствий, должны производиться незамедлительно после обнаружения аварии с обязательным уведомлением Администрации, единой дежурно-диспетчерской службы «112», а также организаций, интересы которых затрагиваются при осуществлении земляных работ, с последующим оформлением разрешения (ордера) на осуществление земляных работ в установленном </w:t>
      </w:r>
      <w:r w:rsidRPr="00D10D8C">
        <w:rPr>
          <w:rFonts w:eastAsia="Calibri"/>
          <w:lang w:eastAsia="en-US"/>
        </w:rPr>
        <w:lastRenderedPageBreak/>
        <w:t>настоящим административным регламентом порядке, в трехдневный срок с момента начала работ.</w:t>
      </w:r>
    </w:p>
    <w:p w:rsidR="00000E8C" w:rsidRPr="00D10D8C" w:rsidRDefault="00000E8C" w:rsidP="00000E8C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</w:p>
    <w:p w:rsidR="00000E8C" w:rsidRPr="001B7D13" w:rsidRDefault="00000E8C" w:rsidP="00000E8C">
      <w:pPr>
        <w:widowControl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 w:bidi="ar-SA"/>
        </w:rPr>
      </w:pPr>
      <w:r w:rsidRPr="001B7D13">
        <w:rPr>
          <w:rFonts w:eastAsia="Calibri"/>
          <w:b/>
          <w:bCs/>
          <w:sz w:val="24"/>
          <w:szCs w:val="24"/>
          <w:lang w:eastAsia="en-US" w:bidi="ar-SA"/>
        </w:rPr>
        <w:t>8. Правовые основания для предоставления муниципальной услуги</w:t>
      </w:r>
    </w:p>
    <w:p w:rsidR="00000E8C" w:rsidRPr="001B7D13" w:rsidRDefault="00000E8C" w:rsidP="00000E8C">
      <w:pPr>
        <w:pStyle w:val="a7"/>
        <w:tabs>
          <w:tab w:val="left" w:pos="1426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1B7D13">
        <w:rPr>
          <w:rStyle w:val="a8"/>
          <w:color w:val="000000"/>
          <w:sz w:val="24"/>
          <w:szCs w:val="24"/>
        </w:rPr>
        <w:t xml:space="preserve">8.1.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</w:t>
      </w:r>
      <w:r w:rsidR="001B7D13">
        <w:rPr>
          <w:rStyle w:val="a8"/>
          <w:color w:val="000000"/>
          <w:sz w:val="24"/>
          <w:szCs w:val="24"/>
        </w:rPr>
        <w:t xml:space="preserve">официальном </w:t>
      </w:r>
      <w:r w:rsidRPr="001B7D13">
        <w:rPr>
          <w:rStyle w:val="a8"/>
          <w:color w:val="000000"/>
          <w:sz w:val="24"/>
          <w:szCs w:val="24"/>
        </w:rPr>
        <w:t xml:space="preserve">сайте Администрации </w:t>
      </w:r>
      <w:r w:rsidR="00521214" w:rsidRPr="001B7D13">
        <w:rPr>
          <w:rStyle w:val="a8"/>
          <w:color w:val="000000"/>
          <w:sz w:val="24"/>
          <w:szCs w:val="24"/>
        </w:rPr>
        <w:t xml:space="preserve">Унечского </w:t>
      </w:r>
      <w:r w:rsidR="001B7D13" w:rsidRPr="001B7D13">
        <w:rPr>
          <w:rStyle w:val="a8"/>
          <w:color w:val="000000"/>
          <w:sz w:val="24"/>
          <w:szCs w:val="24"/>
        </w:rPr>
        <w:t xml:space="preserve">муниципального </w:t>
      </w:r>
      <w:r w:rsidR="00521214" w:rsidRPr="001B7D13">
        <w:rPr>
          <w:rStyle w:val="a8"/>
          <w:color w:val="000000"/>
          <w:sz w:val="24"/>
          <w:szCs w:val="24"/>
        </w:rPr>
        <w:t xml:space="preserve">района </w:t>
      </w:r>
      <w:r w:rsidR="001B7D13">
        <w:rPr>
          <w:rStyle w:val="a8"/>
          <w:color w:val="000000"/>
          <w:sz w:val="24"/>
          <w:szCs w:val="24"/>
        </w:rPr>
        <w:t>в сети Интернет ,</w:t>
      </w:r>
      <w:r w:rsidR="00521214" w:rsidRPr="001B7D13">
        <w:rPr>
          <w:rStyle w:val="a8"/>
          <w:color w:val="000000"/>
          <w:sz w:val="24"/>
          <w:szCs w:val="24"/>
        </w:rPr>
        <w:t>на странице</w:t>
      </w:r>
      <w:r w:rsidR="001B7D13" w:rsidRPr="001B7D13">
        <w:rPr>
          <w:rStyle w:val="a8"/>
          <w:color w:val="000000"/>
          <w:sz w:val="24"/>
          <w:szCs w:val="24"/>
        </w:rPr>
        <w:t xml:space="preserve"> «</w:t>
      </w:r>
      <w:r w:rsidR="00521214" w:rsidRPr="001B7D13">
        <w:rPr>
          <w:rStyle w:val="a8"/>
          <w:color w:val="000000"/>
          <w:sz w:val="24"/>
          <w:szCs w:val="24"/>
        </w:rPr>
        <w:t xml:space="preserve"> </w:t>
      </w:r>
      <w:r w:rsidR="00A71ACB">
        <w:rPr>
          <w:rStyle w:val="a8"/>
          <w:color w:val="000000"/>
          <w:sz w:val="24"/>
          <w:szCs w:val="24"/>
        </w:rPr>
        <w:t xml:space="preserve">Высокское </w:t>
      </w:r>
      <w:r w:rsidR="00521214" w:rsidRPr="001B7D13">
        <w:rPr>
          <w:rStyle w:val="a8"/>
          <w:color w:val="000000"/>
          <w:sz w:val="24"/>
          <w:szCs w:val="24"/>
        </w:rPr>
        <w:t>сельско</w:t>
      </w:r>
      <w:r w:rsidR="001B7D13" w:rsidRPr="001B7D13">
        <w:rPr>
          <w:rStyle w:val="a8"/>
          <w:color w:val="000000"/>
          <w:sz w:val="24"/>
          <w:szCs w:val="24"/>
        </w:rPr>
        <w:t>е</w:t>
      </w:r>
      <w:r w:rsidR="00521214" w:rsidRPr="001B7D13">
        <w:rPr>
          <w:rStyle w:val="a8"/>
          <w:color w:val="000000"/>
          <w:sz w:val="24"/>
          <w:szCs w:val="24"/>
        </w:rPr>
        <w:t xml:space="preserve"> поселени</w:t>
      </w:r>
      <w:r w:rsidR="001B7D13" w:rsidRPr="001B7D13">
        <w:rPr>
          <w:rStyle w:val="a8"/>
          <w:color w:val="000000"/>
          <w:sz w:val="24"/>
          <w:szCs w:val="24"/>
        </w:rPr>
        <w:t>е»</w:t>
      </w:r>
      <w:r w:rsidR="00521214" w:rsidRPr="001B7D13">
        <w:rPr>
          <w:rStyle w:val="a8"/>
          <w:color w:val="000000"/>
          <w:sz w:val="24"/>
          <w:szCs w:val="24"/>
        </w:rPr>
        <w:t xml:space="preserve"> </w:t>
      </w:r>
      <w:r w:rsidR="001B7D13" w:rsidRPr="001B7D13">
        <w:rPr>
          <w:rStyle w:val="a8"/>
          <w:color w:val="000000"/>
          <w:sz w:val="24"/>
          <w:szCs w:val="24"/>
        </w:rPr>
        <w:t>,</w:t>
      </w:r>
      <w:r w:rsidRPr="001B7D13">
        <w:rPr>
          <w:rStyle w:val="a8"/>
          <w:color w:val="000000"/>
          <w:sz w:val="24"/>
          <w:szCs w:val="24"/>
        </w:rPr>
        <w:t>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000E8C" w:rsidRPr="00D10D8C" w:rsidRDefault="00000E8C" w:rsidP="00000E8C">
      <w:pPr>
        <w:pStyle w:val="a7"/>
        <w:tabs>
          <w:tab w:val="left" w:pos="1441"/>
        </w:tabs>
        <w:autoSpaceDE/>
        <w:autoSpaceDN/>
        <w:ind w:left="0" w:right="23" w:firstLine="709"/>
        <w:jc w:val="both"/>
        <w:rPr>
          <w:sz w:val="24"/>
          <w:szCs w:val="24"/>
        </w:rPr>
      </w:pPr>
      <w:bookmarkStart w:id="14" w:name="bookmark21"/>
      <w:r w:rsidRPr="00D10D8C">
        <w:rPr>
          <w:rStyle w:val="a8"/>
          <w:color w:val="000000"/>
          <w:sz w:val="24"/>
          <w:szCs w:val="24"/>
        </w:rPr>
        <w:t xml:space="preserve">8.2. Перечень нормативных правовых актов, регулирующих предоставление Муниципальной услуги, указан в </w:t>
      </w:r>
      <w:r w:rsidRPr="00AE0D38">
        <w:rPr>
          <w:rStyle w:val="a4"/>
          <w:i w:val="0"/>
          <w:sz w:val="24"/>
          <w:szCs w:val="24"/>
        </w:rPr>
        <w:t>Приложении 4</w:t>
      </w:r>
      <w:r w:rsidRPr="00D10D8C">
        <w:rPr>
          <w:rStyle w:val="a8"/>
          <w:color w:val="000000"/>
          <w:sz w:val="24"/>
          <w:szCs w:val="24"/>
        </w:rPr>
        <w:t xml:space="preserve"> к настоящему Административному регламенту.</w:t>
      </w:r>
      <w:bookmarkEnd w:id="14"/>
    </w:p>
    <w:p w:rsidR="00000E8C" w:rsidRPr="00D10D8C" w:rsidRDefault="00000E8C" w:rsidP="00000E8C">
      <w:pPr>
        <w:pStyle w:val="a7"/>
        <w:tabs>
          <w:tab w:val="left" w:pos="1398"/>
        </w:tabs>
        <w:autoSpaceDE/>
        <w:autoSpaceDN/>
        <w:ind w:left="0" w:right="23" w:firstLine="567"/>
        <w:jc w:val="both"/>
        <w:rPr>
          <w:sz w:val="24"/>
          <w:szCs w:val="24"/>
        </w:rPr>
      </w:pP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b/>
          <w:bCs/>
          <w:sz w:val="24"/>
          <w:szCs w:val="24"/>
          <w:lang w:eastAsia="en-US" w:bidi="ar-SA"/>
        </w:rPr>
      </w:pPr>
      <w:bookmarkStart w:id="15" w:name="bookmark22"/>
      <w:r w:rsidRPr="00D10D8C">
        <w:rPr>
          <w:rFonts w:eastAsia="Calibri"/>
          <w:b/>
          <w:bCs/>
          <w:sz w:val="24"/>
          <w:szCs w:val="24"/>
          <w:lang w:eastAsia="en-US" w:bidi="ar-SA"/>
        </w:rPr>
        <w:t>9. 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15"/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rFonts w:eastAsia="Calibri"/>
          <w:color w:val="000000"/>
          <w:sz w:val="24"/>
          <w:szCs w:val="24"/>
        </w:rPr>
        <w:t>9.1</w:t>
      </w:r>
      <w:r w:rsidRPr="00247687">
        <w:rPr>
          <w:rStyle w:val="a4"/>
          <w:rFonts w:eastAsia="Calibri"/>
          <w:i w:val="0"/>
        </w:rPr>
        <w:t xml:space="preserve">. </w:t>
      </w:r>
      <w:bookmarkStart w:id="16" w:name="sub_281"/>
      <w:r w:rsidRPr="00247687">
        <w:rPr>
          <w:rStyle w:val="a4"/>
          <w:i w:val="0"/>
        </w:rPr>
        <w:t>Для получения разрешения (ордера) на осуществление земляных работ заявитель подает лично или через законного представителя (направляет почтой) в</w:t>
      </w:r>
      <w:r w:rsidRPr="00D10D8C">
        <w:rPr>
          <w:rStyle w:val="a8"/>
          <w:color w:val="000000"/>
          <w:sz w:val="24"/>
          <w:szCs w:val="24"/>
        </w:rPr>
        <w:t xml:space="preserve"> Администрацию следующие документы:</w:t>
      </w:r>
    </w:p>
    <w:bookmarkEnd w:id="16"/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ab/>
        <w:t xml:space="preserve">а) заявление по форме согласно </w:t>
      </w:r>
      <w:r w:rsidRPr="00FD3A76">
        <w:rPr>
          <w:rStyle w:val="a4"/>
          <w:i w:val="0"/>
        </w:rPr>
        <w:t>приложению № 3</w:t>
      </w:r>
      <w:r w:rsidRPr="00D10D8C">
        <w:rPr>
          <w:rStyle w:val="a8"/>
          <w:color w:val="000000"/>
          <w:sz w:val="24"/>
          <w:szCs w:val="24"/>
        </w:rPr>
        <w:t xml:space="preserve"> к настоящему Административному регламенту, в котором указываются сведения о заявителе, объекте земляных работ и сроке их производства в соответствии с проектом и строительными нормами и правилами, состав прилагаемых документов.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ab/>
        <w:t>(При строительстве коммуникаций со сроком работ продолжительностью более двух месяцев и (или) протяженностью более 100 метров разрешение может выдаваться на отдельные участки по мере окончания всего комплекса работ на них).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ab/>
        <w:t>б) копии материалов проектной документации (включая топографическую съемку места работ в масштабе 1:500), согласованную с землепользователями, на территории которых будут производиться земляные работы;</w:t>
      </w:r>
    </w:p>
    <w:p w:rsidR="00000E8C" w:rsidRPr="00247687" w:rsidRDefault="00000E8C" w:rsidP="00335564">
      <w:pPr>
        <w:ind w:firstLine="709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- рабочий проект (рабочие чертежи) на строительство, ремонт или реконструкцию подземных коммуникаций или на иные работы, связанные с доступом к ним, согласованные с организациями, эксплуатирующими линейные объекты (электропроводы, линии связи, трубопроводы, автомобильные дороги и иные подобные сооружения), находящимися в пределах границ земельного участка,  на котором планируется проведение работ;</w:t>
      </w:r>
    </w:p>
    <w:p w:rsidR="00000E8C" w:rsidRPr="00247687" w:rsidRDefault="00000E8C" w:rsidP="00335564">
      <w:pPr>
        <w:ind w:firstLine="709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- приказ о назначении работника, ответственного за производство земляных работ (для юридических лиц и индивидуальных предпринимателей);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 xml:space="preserve">           - копию договора подряда, заключенного между Подрядчиком и Заказчиком на выполнение земляных работ, заверенного Заказчиком (при выполнении работ подрядным способом); </w:t>
      </w:r>
      <w:r w:rsidRPr="00247687">
        <w:rPr>
          <w:rStyle w:val="a4"/>
          <w:i w:val="0"/>
        </w:rPr>
        <w:br/>
        <w:t xml:space="preserve">           - график производства земляных работ (в произвольной форме);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D10D8C">
        <w:rPr>
          <w:i/>
          <w:iCs/>
          <w:color w:val="000000"/>
        </w:rPr>
        <w:tab/>
      </w:r>
      <w:r w:rsidRPr="00247687">
        <w:rPr>
          <w:rStyle w:val="a4"/>
          <w:i w:val="0"/>
        </w:rPr>
        <w:t>- свидетельство о допуске к работам, которые оказывают влияние на безопасность объектов капитального строительства, выдаваемое саморегулируемой организацией, основанной на членстве лиц, осуществляющих строительство (при выполнении работ подрядным способом);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- план-схему территории, на которой будут производиться ремонтные работы на существующих коммуникациях, с указанием участка работ;</w:t>
      </w:r>
    </w:p>
    <w:p w:rsidR="00000E8C" w:rsidRPr="00247687" w:rsidRDefault="00000E8C" w:rsidP="00335564">
      <w:pPr>
        <w:ind w:firstLine="708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Примечание: все графические материалы предоставляются в двух экземплярах, один из которых остается в Администрации, второй экземпляр возвращается Подрядчику, на котором проставляется штамп «к Ордеру №__».</w:t>
      </w:r>
    </w:p>
    <w:p w:rsidR="00000E8C" w:rsidRPr="00247687" w:rsidRDefault="00000E8C" w:rsidP="00335564">
      <w:pPr>
        <w:jc w:val="both"/>
        <w:rPr>
          <w:rStyle w:val="a4"/>
          <w:i w:val="0"/>
        </w:rPr>
      </w:pPr>
      <w:r w:rsidRPr="00247687">
        <w:rPr>
          <w:rStyle w:val="a4"/>
          <w:i w:val="0"/>
        </w:rPr>
        <w:tab/>
        <w:t>в) документ, удостоверяющий личность заявителя или документ, подтверждающий полномочия на предоставление интересов заявителя при обращении за получением муниципальной услуги от имени заявителя.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lastRenderedPageBreak/>
        <w:tab/>
        <w:t>д)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 xml:space="preserve">е) предварительные согласования действий с юридическими и физическими лицами, являющимися собственниками, арендаторами, балансодержателями, а также </w:t>
      </w:r>
      <w:r w:rsidRPr="00247687">
        <w:rPr>
          <w:rStyle w:val="a4"/>
          <w:rFonts w:eastAsia="Calibri"/>
          <w:i w:val="0"/>
        </w:rPr>
        <w:t>владельцами инженерных сооружений и коммуникаций, расположенных в зоне осуществления (производства) земляных работ</w:t>
      </w:r>
      <w:r w:rsidRPr="00247687">
        <w:rPr>
          <w:rStyle w:val="a4"/>
          <w:i w:val="0"/>
        </w:rPr>
        <w:t xml:space="preserve"> и иными законными владельцами земельных участков, на территории которых планируется  производство земляных работ, и интересы которых затрагиваются при производстве земляных работ, выдачей, продлением, закрытием ордера на производство работ.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Примечание: Обязанность предварительного согласования действий с лицами, интересы которых затрагиваются при производстве земляных работ, возлагается на заказчика (застройщика) — физическое или юридическое лицо, имеющее намерение произвести земляные работы.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9.2. Для продления срока действия разрешения (ордера) заявитель предоставляет следующие документы: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а) заявку на продление разрешения в произвольной форме, с указанием причины изменения срока производства работ;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б) разрешение (ордер) (оригинал);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в) новый график производства работ, согласованный исполнителем работ и утвержденный заявителем.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9.3. Для закрытия разрешения (ордера) заявитель представляет следующие документы:</w:t>
      </w:r>
    </w:p>
    <w:p w:rsidR="00000E8C" w:rsidRPr="00247687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i w:val="0"/>
        </w:rPr>
      </w:pPr>
      <w:r w:rsidRPr="00247687">
        <w:rPr>
          <w:rStyle w:val="a4"/>
          <w:i w:val="0"/>
        </w:rPr>
        <w:tab/>
        <w:t>а) письменное обращение в произвольной форме;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ab/>
        <w:t>б) разрешение (ордер) (оригинал);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ab/>
        <w:t>в) подписанный акт приемки восстановленной территории после проведения земляных работ (</w:t>
      </w:r>
      <w:r w:rsidRPr="00FD3A76">
        <w:rPr>
          <w:rStyle w:val="a4"/>
          <w:i w:val="0"/>
        </w:rPr>
        <w:t>приложение № 4</w:t>
      </w:r>
      <w:r w:rsidRPr="00D10D8C">
        <w:rPr>
          <w:rStyle w:val="a8"/>
          <w:color w:val="000000"/>
          <w:sz w:val="24"/>
          <w:szCs w:val="24"/>
        </w:rPr>
        <w:t xml:space="preserve"> к настоящему Административному регламенту).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>9.4. Перечень документов, необходимых для предоставления муниципальной услуги, которые находятся в распоряжении государственных органов и иных органов и подведомственных им организаций, участвующих в предоставлении муниципальной услуги: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bookmarkStart w:id="17" w:name="sub_2101"/>
      <w:r w:rsidRPr="00D10D8C">
        <w:rPr>
          <w:rFonts w:eastAsia="Calibri"/>
          <w:sz w:val="24"/>
          <w:szCs w:val="24"/>
          <w:lang w:eastAsia="en-US" w:bidi="ar-SA"/>
        </w:rPr>
        <w:t>а) выписка из Единого государственного реестра юридических лиц - в отношении сведений о государственной регистрации юридического лица;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bookmarkStart w:id="18" w:name="sub_2102"/>
      <w:bookmarkEnd w:id="17"/>
      <w:r w:rsidRPr="00D10D8C">
        <w:rPr>
          <w:rFonts w:eastAsia="Calibri"/>
          <w:sz w:val="24"/>
          <w:szCs w:val="24"/>
          <w:lang w:eastAsia="en-US" w:bidi="ar-SA"/>
        </w:rPr>
        <w:t>б) выписка из Единого государственного реестра индивидуальных предпринимателей;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bookmarkStart w:id="19" w:name="sub_2103"/>
      <w:bookmarkEnd w:id="18"/>
      <w:r w:rsidRPr="00D10D8C">
        <w:rPr>
          <w:rFonts w:eastAsia="Calibri"/>
          <w:sz w:val="24"/>
          <w:szCs w:val="24"/>
          <w:lang w:eastAsia="en-US" w:bidi="ar-SA"/>
        </w:rPr>
        <w:t xml:space="preserve">в) выписки из </w:t>
      </w:r>
      <w:r w:rsidRPr="00D10D8C">
        <w:rPr>
          <w:rStyle w:val="a8"/>
          <w:color w:val="000000"/>
          <w:sz w:val="24"/>
          <w:szCs w:val="24"/>
        </w:rPr>
        <w:t xml:space="preserve">Единого государственного реестра недвижимости </w:t>
      </w:r>
      <w:r w:rsidRPr="00D10D8C">
        <w:rPr>
          <w:rFonts w:eastAsia="Calibri"/>
          <w:sz w:val="24"/>
          <w:szCs w:val="24"/>
          <w:lang w:eastAsia="en-US" w:bidi="ar-SA"/>
        </w:rPr>
        <w:t>(содержащая общедоступные сведения о зарегистрированных правах на объект недвижимости);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>Исчерпывающий перечень административных действий, осуществляемых с использованием межведомственного информационного взаимодействия: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1) согласование копий материалов проектной документации (включая топографическую съёмку места работ в масштабе 1:500) с: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дорожными службами и подразделением ГИБДД (в случае закрытия или ограничения движения на период производства работ);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2) согласование схемы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 с:</w:t>
      </w:r>
    </w:p>
    <w:p w:rsidR="00000E8C" w:rsidRPr="00AE0D38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Style w:val="a4"/>
          <w:rFonts w:eastAsia="Calibri"/>
          <w:i w:val="0"/>
        </w:rPr>
      </w:pPr>
      <w:r w:rsidRPr="00D10D8C">
        <w:rPr>
          <w:rFonts w:eastAsia="Calibri"/>
          <w:lang w:eastAsia="en-US"/>
        </w:rPr>
        <w:tab/>
      </w:r>
      <w:r w:rsidRPr="00AE0D38">
        <w:rPr>
          <w:rStyle w:val="a4"/>
          <w:rFonts w:eastAsia="Calibri"/>
          <w:i w:val="0"/>
        </w:rPr>
        <w:t>Отделом государственной инспекции безопасности дорожного движения Управления Министерства внутренних дел России</w:t>
      </w:r>
      <w:r w:rsidR="00FD3A76" w:rsidRPr="00AE0D38">
        <w:rPr>
          <w:rStyle w:val="a4"/>
          <w:rFonts w:eastAsia="Calibri"/>
          <w:i w:val="0"/>
        </w:rPr>
        <w:t xml:space="preserve"> по Брянской области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</w:p>
    <w:bookmarkEnd w:id="19"/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lastRenderedPageBreak/>
        <w:t xml:space="preserve">9.5. Заявитель вправе представить указанные в </w:t>
      </w:r>
      <w:hyperlink w:anchor="sub_210" w:history="1">
        <w:r w:rsidRPr="00247687">
          <w:rPr>
            <w:rStyle w:val="a4"/>
            <w:rFonts w:eastAsia="Calibri"/>
            <w:i w:val="0"/>
          </w:rPr>
          <w:t xml:space="preserve">пункте </w:t>
        </w:r>
      </w:hyperlink>
      <w:r w:rsidRPr="00247687">
        <w:rPr>
          <w:rStyle w:val="a4"/>
          <w:i w:val="0"/>
        </w:rPr>
        <w:t>9</w:t>
      </w:r>
      <w:r w:rsidRPr="00247687">
        <w:rPr>
          <w:rStyle w:val="a4"/>
          <w:rFonts w:eastAsia="Calibri"/>
          <w:i w:val="0"/>
        </w:rPr>
        <w:t>.4</w:t>
      </w:r>
      <w:r w:rsidRPr="00D10D8C">
        <w:rPr>
          <w:rFonts w:eastAsia="Calibri"/>
          <w:sz w:val="24"/>
          <w:szCs w:val="24"/>
          <w:lang w:eastAsia="en-US" w:bidi="ar-SA"/>
        </w:rPr>
        <w:t>. административного регламента документы в Администрацию по собственной инициативе.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bookmarkStart w:id="20" w:name="sub_211"/>
      <w:r w:rsidRPr="00D10D8C">
        <w:rPr>
          <w:rFonts w:eastAsia="Calibri"/>
          <w:sz w:val="24"/>
          <w:szCs w:val="24"/>
          <w:lang w:eastAsia="en-US" w:bidi="ar-SA"/>
        </w:rPr>
        <w:t>9.6.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000E8C" w:rsidRPr="00D10D8C" w:rsidRDefault="00000E8C" w:rsidP="00335564">
      <w:pPr>
        <w:pStyle w:val="a7"/>
        <w:tabs>
          <w:tab w:val="left" w:pos="1383"/>
        </w:tabs>
        <w:ind w:left="20" w:right="20" w:firstLine="689"/>
        <w:jc w:val="both"/>
        <w:rPr>
          <w:sz w:val="24"/>
          <w:szCs w:val="24"/>
        </w:rPr>
      </w:pPr>
      <w:bookmarkStart w:id="21" w:name="sub_212"/>
      <w:bookmarkEnd w:id="20"/>
      <w:r w:rsidRPr="00D10D8C">
        <w:rPr>
          <w:rStyle w:val="a8"/>
          <w:color w:val="000000"/>
          <w:sz w:val="24"/>
          <w:szCs w:val="24"/>
        </w:rPr>
        <w:t>9.7. Администрации запрещено требовать у Заявителя:</w:t>
      </w:r>
    </w:p>
    <w:p w:rsidR="00000E8C" w:rsidRPr="00D10D8C" w:rsidRDefault="00000E8C" w:rsidP="00335564">
      <w:pPr>
        <w:pStyle w:val="a7"/>
        <w:tabs>
          <w:tab w:val="left" w:pos="1724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9.7.1.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Брянской области, настоящим Административным регламентом для предоставления Муниципальной услуги;</w:t>
      </w:r>
    </w:p>
    <w:p w:rsidR="00000E8C" w:rsidRPr="00D10D8C" w:rsidRDefault="00000E8C" w:rsidP="00335564">
      <w:pPr>
        <w:pStyle w:val="a7"/>
        <w:tabs>
          <w:tab w:val="left" w:pos="1810"/>
        </w:tabs>
        <w:autoSpaceDE/>
        <w:autoSpaceDN/>
        <w:ind w:left="0" w:right="20" w:firstLine="709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9.7.2. представления документов и информации, которые находятся в распоряжении Администрации,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Брянской области, настоящим Административным регламентом за исключением документов, включенных в определенный</w:t>
      </w:r>
      <w:hyperlink r:id="rId11" w:history="1">
        <w:r w:rsidRPr="00247687">
          <w:rPr>
            <w:rStyle w:val="a4"/>
            <w:i w:val="0"/>
            <w:sz w:val="24"/>
            <w:szCs w:val="24"/>
          </w:rPr>
          <w:t xml:space="preserve"> частью 6 </w:t>
        </w:r>
      </w:hyperlink>
      <w:r w:rsidRPr="00247687">
        <w:rPr>
          <w:rStyle w:val="a4"/>
          <w:i w:val="0"/>
          <w:sz w:val="24"/>
          <w:szCs w:val="24"/>
        </w:rPr>
        <w:t>стать</w:t>
      </w:r>
      <w:r w:rsidRPr="00247687">
        <w:rPr>
          <w:rStyle w:val="a8"/>
          <w:color w:val="000000"/>
          <w:sz w:val="24"/>
          <w:szCs w:val="24"/>
        </w:rPr>
        <w:t xml:space="preserve">и 7 </w:t>
      </w:r>
      <w:r w:rsidRPr="00D10D8C">
        <w:rPr>
          <w:rStyle w:val="a8"/>
          <w:color w:val="000000"/>
          <w:sz w:val="24"/>
          <w:szCs w:val="24"/>
        </w:rPr>
        <w:t>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000E8C" w:rsidRPr="00D10D8C" w:rsidRDefault="00000E8C" w:rsidP="00335564">
      <w:pPr>
        <w:pStyle w:val="a7"/>
        <w:tabs>
          <w:tab w:val="left" w:pos="1537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9.7.3.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</w:t>
      </w:r>
      <w:r w:rsidRPr="00FD3A76">
        <w:rPr>
          <w:rStyle w:val="a4"/>
          <w:i w:val="0"/>
          <w:sz w:val="24"/>
          <w:szCs w:val="24"/>
        </w:rPr>
        <w:t>в пункте 10.1</w:t>
      </w:r>
      <w:r w:rsidRPr="00D10D8C">
        <w:rPr>
          <w:rStyle w:val="a8"/>
          <w:color w:val="000000"/>
          <w:sz w:val="24"/>
          <w:szCs w:val="24"/>
        </w:rPr>
        <w:t xml:space="preserve"> настоящего Административного регламента;</w:t>
      </w:r>
    </w:p>
    <w:p w:rsidR="00000E8C" w:rsidRPr="00D10D8C" w:rsidRDefault="00000E8C" w:rsidP="00335564">
      <w:pPr>
        <w:pStyle w:val="a7"/>
        <w:tabs>
          <w:tab w:val="left" w:pos="1710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9.7.4.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000E8C" w:rsidRPr="00D10D8C" w:rsidRDefault="00000E8C" w:rsidP="00335564">
      <w:pPr>
        <w:pStyle w:val="a7"/>
        <w:tabs>
          <w:tab w:val="left" w:pos="1201"/>
        </w:tabs>
        <w:ind w:left="20" w:right="20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Запроса;</w:t>
      </w:r>
    </w:p>
    <w:p w:rsidR="00000E8C" w:rsidRPr="00D10D8C" w:rsidRDefault="00000E8C" w:rsidP="00335564">
      <w:pPr>
        <w:pStyle w:val="a7"/>
        <w:tabs>
          <w:tab w:val="left" w:pos="1086"/>
        </w:tabs>
        <w:ind w:left="20" w:right="20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 наличие ошибок в Запросе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000E8C" w:rsidRPr="00D10D8C" w:rsidRDefault="00000E8C" w:rsidP="00335564">
      <w:pPr>
        <w:pStyle w:val="a7"/>
        <w:tabs>
          <w:tab w:val="left" w:pos="1047"/>
        </w:tabs>
        <w:ind w:left="20" w:right="20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00E8C" w:rsidRPr="00D10D8C" w:rsidRDefault="00000E8C" w:rsidP="00335564">
      <w:pPr>
        <w:pStyle w:val="a7"/>
        <w:tabs>
          <w:tab w:val="left" w:pos="999"/>
        </w:tabs>
        <w:ind w:left="20" w:right="20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Администрации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000E8C" w:rsidRPr="00D10D8C" w:rsidRDefault="00000E8C" w:rsidP="00335564">
      <w:pPr>
        <w:pStyle w:val="a7"/>
        <w:tabs>
          <w:tab w:val="left" w:pos="1340"/>
        </w:tabs>
        <w:autoSpaceDE/>
        <w:autoSpaceDN/>
        <w:ind w:left="0" w:right="23" w:firstLine="709"/>
        <w:jc w:val="both"/>
        <w:rPr>
          <w:sz w:val="24"/>
          <w:szCs w:val="24"/>
        </w:rPr>
      </w:pPr>
      <w:bookmarkStart w:id="22" w:name="bookmark23"/>
      <w:r w:rsidRPr="00D10D8C">
        <w:rPr>
          <w:rStyle w:val="a8"/>
          <w:color w:val="000000"/>
          <w:sz w:val="24"/>
          <w:szCs w:val="24"/>
        </w:rPr>
        <w:t>д)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  <w:bookmarkEnd w:id="22"/>
    </w:p>
    <w:p w:rsidR="00335564" w:rsidRDefault="00335564" w:rsidP="00335564">
      <w:pPr>
        <w:pStyle w:val="31"/>
        <w:keepNext/>
        <w:keepLines/>
        <w:shd w:val="clear" w:color="auto" w:fill="auto"/>
        <w:tabs>
          <w:tab w:val="left" w:pos="2502"/>
        </w:tabs>
        <w:spacing w:after="0" w:line="240" w:lineRule="auto"/>
        <w:ind w:left="20" w:right="23" w:firstLine="689"/>
        <w:jc w:val="both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23" w:name="bookmark24"/>
    </w:p>
    <w:p w:rsidR="00000E8C" w:rsidRPr="00335564" w:rsidRDefault="00000E8C" w:rsidP="00335564">
      <w:pPr>
        <w:pStyle w:val="31"/>
        <w:keepNext/>
        <w:keepLines/>
        <w:shd w:val="clear" w:color="auto" w:fill="auto"/>
        <w:tabs>
          <w:tab w:val="left" w:pos="2502"/>
        </w:tabs>
        <w:spacing w:after="0" w:line="240" w:lineRule="auto"/>
        <w:ind w:left="20" w:right="23" w:firstLine="68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64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10.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  <w:bookmarkEnd w:id="23"/>
    </w:p>
    <w:p w:rsidR="00000E8C" w:rsidRPr="00D10D8C" w:rsidRDefault="00000E8C" w:rsidP="00335564">
      <w:pPr>
        <w:pStyle w:val="a7"/>
        <w:tabs>
          <w:tab w:val="left" w:pos="1618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10.1. Администрация в порядке межведомственного электронного информационного взаимодействия в целях представления и получения документов и информации,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запрашивает:</w:t>
      </w:r>
    </w:p>
    <w:p w:rsidR="00000E8C" w:rsidRPr="00D10D8C" w:rsidRDefault="00000E8C" w:rsidP="00335564">
      <w:pPr>
        <w:pStyle w:val="a7"/>
        <w:tabs>
          <w:tab w:val="left" w:pos="1671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10.1.1. В Федеральной налоговой службе Российской Федерации, если Заявитель не представил указанный документ по собственной инициативе:</w:t>
      </w:r>
    </w:p>
    <w:p w:rsidR="00000E8C" w:rsidRPr="00D10D8C" w:rsidRDefault="00000E8C" w:rsidP="00335564">
      <w:pPr>
        <w:pStyle w:val="a7"/>
        <w:tabs>
          <w:tab w:val="left" w:pos="1172"/>
        </w:tabs>
        <w:ind w:left="2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 в случае обращения юридического лица - сведения из Единого государственного реестра юридических лиц для подтверждения регистрации юридического лица на территории Российской Федерации;</w:t>
      </w:r>
    </w:p>
    <w:p w:rsidR="00000E8C" w:rsidRPr="00D10D8C" w:rsidRDefault="00000E8C" w:rsidP="00335564">
      <w:pPr>
        <w:pStyle w:val="a7"/>
        <w:tabs>
          <w:tab w:val="left" w:pos="1086"/>
        </w:tabs>
        <w:ind w:left="2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 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:rsidR="00000E8C" w:rsidRPr="00D10D8C" w:rsidRDefault="00000E8C" w:rsidP="00335564">
      <w:pPr>
        <w:pStyle w:val="a7"/>
        <w:tabs>
          <w:tab w:val="left" w:pos="1652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10.1.2. В Федеральной службе государственной регистрации, кадастра и картографии Российской Федерации, если Заявитель не представил указанный документ по собственной инициативе:</w:t>
      </w:r>
    </w:p>
    <w:p w:rsidR="00000E8C" w:rsidRPr="00D10D8C" w:rsidRDefault="00000E8C" w:rsidP="00335564">
      <w:pPr>
        <w:pStyle w:val="a7"/>
        <w:tabs>
          <w:tab w:val="left" w:pos="1162"/>
        </w:tabs>
        <w:ind w:left="2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 сведения из Единого государственного реестра недвижимости (</w:t>
      </w:r>
      <w:r w:rsidRPr="00D10D8C">
        <w:rPr>
          <w:rFonts w:eastAsia="Calibri"/>
          <w:sz w:val="24"/>
          <w:szCs w:val="24"/>
          <w:lang w:eastAsia="en-US" w:bidi="ar-SA"/>
        </w:rPr>
        <w:t>содержащая общедоступные сведения о зарегистрированных правах на объект недвижимости)</w:t>
      </w:r>
      <w:r w:rsidRPr="00D10D8C">
        <w:rPr>
          <w:rStyle w:val="a8"/>
          <w:color w:val="000000"/>
          <w:sz w:val="24"/>
          <w:szCs w:val="24"/>
        </w:rPr>
        <w:t>.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 xml:space="preserve">10.1.3. </w:t>
      </w:r>
      <w:r w:rsidRPr="00521214">
        <w:rPr>
          <w:rStyle w:val="a4"/>
          <w:rFonts w:eastAsia="Calibri"/>
          <w:i w:val="0"/>
        </w:rPr>
        <w:t>В Отделе государственной инспекции безопасности дорожного движения Управления Министерства внутренних дел России</w:t>
      </w:r>
      <w:r w:rsidRPr="00521214">
        <w:rPr>
          <w:rStyle w:val="a4"/>
          <w:i w:val="0"/>
        </w:rPr>
        <w:t xml:space="preserve"> </w:t>
      </w:r>
      <w:r w:rsidR="00521214">
        <w:rPr>
          <w:rStyle w:val="a4"/>
          <w:i w:val="0"/>
        </w:rPr>
        <w:t xml:space="preserve">по Брянской области </w:t>
      </w:r>
      <w:r w:rsidRPr="00D10D8C">
        <w:rPr>
          <w:sz w:val="24"/>
          <w:szCs w:val="24"/>
        </w:rPr>
        <w:t xml:space="preserve">- </w:t>
      </w:r>
      <w:r w:rsidRPr="00D10D8C">
        <w:rPr>
          <w:rFonts w:eastAsia="Calibri"/>
          <w:sz w:val="24"/>
          <w:szCs w:val="24"/>
          <w:lang w:eastAsia="en-US"/>
        </w:rPr>
        <w:t>согласование схемы организации дорожного движения транспорта и пешеходов на период производства работ (проект безопасности дорожного движения)</w:t>
      </w:r>
      <w:r w:rsidRPr="00D10D8C">
        <w:rPr>
          <w:rFonts w:eastAsia="Calibri"/>
          <w:sz w:val="24"/>
          <w:szCs w:val="24"/>
          <w:lang w:eastAsia="en-US" w:bidi="ar-SA"/>
        </w:rPr>
        <w:t>.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rFonts w:eastAsia="Calibri"/>
          <w:sz w:val="24"/>
          <w:szCs w:val="24"/>
          <w:lang w:eastAsia="en-US" w:bidi="ar-SA"/>
        </w:rPr>
        <w:t xml:space="preserve">10.1.4 В органе местного самоуправления - разрешение на строительство при </w:t>
      </w:r>
      <w:r w:rsidRPr="00D10D8C">
        <w:rPr>
          <w:color w:val="000000"/>
          <w:sz w:val="24"/>
          <w:szCs w:val="24"/>
        </w:rPr>
        <w:t>строительстве инженерных коммуникаций к вновь возводимому объекту.</w:t>
      </w:r>
    </w:p>
    <w:p w:rsidR="00000E8C" w:rsidRPr="00D10D8C" w:rsidRDefault="00000E8C" w:rsidP="00335564">
      <w:pPr>
        <w:pStyle w:val="a7"/>
        <w:tabs>
          <w:tab w:val="left" w:pos="1575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Fonts w:eastAsia="Calibri"/>
          <w:sz w:val="24"/>
          <w:szCs w:val="24"/>
          <w:lang w:eastAsia="en-US" w:bidi="ar-SA"/>
        </w:rPr>
        <w:t xml:space="preserve">10.1.5. </w:t>
      </w:r>
      <w:r w:rsidRPr="00D10D8C">
        <w:rPr>
          <w:rStyle w:val="a8"/>
          <w:color w:val="000000"/>
          <w:sz w:val="24"/>
          <w:szCs w:val="24"/>
        </w:rPr>
        <w:t>Непредставление (несвоевременное представление) указанными органами государственной власти и ОМСУ документов и информации не может являться основанием для отказа в предоставлении Заявителю Муниципальной услуги.</w:t>
      </w:r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</w:p>
    <w:p w:rsidR="00000E8C" w:rsidRPr="00335564" w:rsidRDefault="00000E8C" w:rsidP="00335564">
      <w:pPr>
        <w:pStyle w:val="51"/>
        <w:shd w:val="clear" w:color="auto" w:fill="auto"/>
        <w:spacing w:line="240" w:lineRule="auto"/>
        <w:ind w:right="2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64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11. Исчерпывающий перечень оснований для отказа в приеме документов, необходимых для предоставления Муниципальной услуги</w:t>
      </w:r>
    </w:p>
    <w:p w:rsidR="00000E8C" w:rsidRPr="00D10D8C" w:rsidRDefault="00000E8C" w:rsidP="00335564">
      <w:pPr>
        <w:pStyle w:val="a7"/>
        <w:tabs>
          <w:tab w:val="left" w:pos="993"/>
        </w:tabs>
        <w:autoSpaceDE/>
        <w:autoSpaceDN/>
        <w:ind w:left="0" w:right="23" w:firstLine="709"/>
        <w:jc w:val="both"/>
        <w:rPr>
          <w:rStyle w:val="a8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11.1. Основаниями для отказа в приеме документов, необходимых для предоставления Муниципальной услуги являются:</w:t>
      </w:r>
    </w:p>
    <w:p w:rsidR="00000E8C" w:rsidRPr="00D10D8C" w:rsidRDefault="00000E8C" w:rsidP="00335564">
      <w:pPr>
        <w:adjustRightInd w:val="0"/>
        <w:ind w:firstLine="709"/>
        <w:jc w:val="both"/>
        <w:rPr>
          <w:bCs/>
          <w:sz w:val="24"/>
          <w:szCs w:val="24"/>
        </w:rPr>
      </w:pPr>
      <w:r w:rsidRPr="00D10D8C">
        <w:rPr>
          <w:bCs/>
          <w:sz w:val="24"/>
          <w:szCs w:val="24"/>
        </w:rPr>
        <w:t xml:space="preserve">11.1.1. Несоответствия Заявителя требованиям, установленным </w:t>
      </w:r>
      <w:r w:rsidRPr="00D10D8C">
        <w:rPr>
          <w:sz w:val="24"/>
          <w:szCs w:val="24"/>
        </w:rPr>
        <w:t>пунктом 2.1. Административного Регламента.</w:t>
      </w:r>
    </w:p>
    <w:p w:rsidR="00000E8C" w:rsidRPr="00D10D8C" w:rsidRDefault="00000E8C" w:rsidP="00335564">
      <w:pPr>
        <w:pStyle w:val="a7"/>
        <w:tabs>
          <w:tab w:val="left" w:pos="709"/>
          <w:tab w:val="left" w:pos="1560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11.1.2. Заявление подано лицом, не имеющим полномочий представлять интересы Заявителя.</w:t>
      </w:r>
    </w:p>
    <w:p w:rsidR="00000E8C" w:rsidRPr="00D10D8C" w:rsidRDefault="00000E8C" w:rsidP="00335564">
      <w:pPr>
        <w:pStyle w:val="a7"/>
        <w:tabs>
          <w:tab w:val="left" w:pos="993"/>
          <w:tab w:val="left" w:pos="1560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Fonts w:eastAsia="Calibri"/>
          <w:sz w:val="24"/>
          <w:szCs w:val="24"/>
        </w:rPr>
        <w:t>11.1.3. Несоответствие заявления требованиям к форме заявления, установленной Административным регламентом</w:t>
      </w:r>
    </w:p>
    <w:p w:rsidR="00000E8C" w:rsidRPr="00D10D8C" w:rsidRDefault="00000E8C" w:rsidP="00335564">
      <w:pPr>
        <w:pStyle w:val="a7"/>
        <w:tabs>
          <w:tab w:val="left" w:pos="993"/>
          <w:tab w:val="left" w:pos="1560"/>
        </w:tabs>
        <w:autoSpaceDE/>
        <w:autoSpaceDN/>
        <w:ind w:left="0" w:right="23" w:firstLine="709"/>
        <w:jc w:val="both"/>
        <w:rPr>
          <w:rStyle w:val="a8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11.1.4. Документы, необходимые для предоставления Муниципальной услуги утратили силу (документ, удостоверяющий личность; документ, подтверждающий полномочия представителя Заявителя; документ, подтверждающий правомочия Заявителя);</w:t>
      </w:r>
    </w:p>
    <w:p w:rsidR="00000E8C" w:rsidRPr="00D10D8C" w:rsidRDefault="00000E8C" w:rsidP="00335564">
      <w:pPr>
        <w:pStyle w:val="a7"/>
        <w:tabs>
          <w:tab w:val="left" w:pos="1560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11.1.5.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000E8C" w:rsidRPr="00D10D8C" w:rsidRDefault="00000E8C" w:rsidP="00335564">
      <w:pPr>
        <w:pStyle w:val="a7"/>
        <w:tabs>
          <w:tab w:val="left" w:pos="1560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11.1.6. Текст письменного заявления не поддается прочтению.</w:t>
      </w:r>
    </w:p>
    <w:p w:rsidR="00000E8C" w:rsidRPr="00D10D8C" w:rsidRDefault="00000E8C" w:rsidP="00335564">
      <w:pPr>
        <w:pStyle w:val="a7"/>
        <w:tabs>
          <w:tab w:val="left" w:pos="1560"/>
          <w:tab w:val="left" w:pos="2209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11.1.7.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000E8C" w:rsidRPr="00D10D8C" w:rsidRDefault="00000E8C" w:rsidP="00335564">
      <w:pPr>
        <w:pStyle w:val="a7"/>
        <w:tabs>
          <w:tab w:val="left" w:pos="1450"/>
        </w:tabs>
        <w:autoSpaceDE/>
        <w:autoSpaceDN/>
        <w:ind w:left="0" w:right="23" w:firstLine="709"/>
        <w:jc w:val="both"/>
        <w:rPr>
          <w:sz w:val="24"/>
          <w:szCs w:val="24"/>
        </w:rPr>
      </w:pPr>
      <w:bookmarkStart w:id="24" w:name="bookmark26"/>
      <w:r w:rsidRPr="00D10D8C">
        <w:rPr>
          <w:rStyle w:val="a8"/>
          <w:color w:val="000000"/>
          <w:sz w:val="24"/>
          <w:szCs w:val="24"/>
        </w:rPr>
        <w:lastRenderedPageBreak/>
        <w:t>11.2. Отказ в приеме документов, необходимых для предоставления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  <w:bookmarkEnd w:id="24"/>
    </w:p>
    <w:p w:rsidR="00000E8C" w:rsidRPr="00D10D8C" w:rsidRDefault="00000E8C" w:rsidP="00335564">
      <w:pPr>
        <w:widowControl/>
        <w:adjustRightInd w:val="0"/>
        <w:ind w:firstLine="720"/>
        <w:jc w:val="both"/>
        <w:rPr>
          <w:rFonts w:eastAsia="Calibri"/>
          <w:sz w:val="24"/>
          <w:szCs w:val="24"/>
          <w:lang w:eastAsia="en-US" w:bidi="ar-SA"/>
        </w:rPr>
      </w:pPr>
    </w:p>
    <w:p w:rsidR="00000E8C" w:rsidRPr="00335564" w:rsidRDefault="00000E8C" w:rsidP="00335564">
      <w:pPr>
        <w:pStyle w:val="31"/>
        <w:keepNext/>
        <w:keepLines/>
        <w:shd w:val="clear" w:color="auto" w:fill="auto"/>
        <w:tabs>
          <w:tab w:val="left" w:pos="1276"/>
        </w:tabs>
        <w:spacing w:after="0" w:line="240" w:lineRule="auto"/>
        <w:ind w:right="23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25" w:name="bookmark27"/>
      <w:r w:rsidRPr="00335564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12. Исчерпывающий перечень оснований для приостановления или отказа в предоставлении Муниципальной услуги</w:t>
      </w:r>
      <w:bookmarkEnd w:id="25"/>
    </w:p>
    <w:p w:rsidR="00000E8C" w:rsidRPr="00D10D8C" w:rsidRDefault="00000E8C" w:rsidP="00335564">
      <w:pPr>
        <w:pStyle w:val="a7"/>
        <w:tabs>
          <w:tab w:val="left" w:pos="1276"/>
          <w:tab w:val="left" w:pos="1436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12.1. Основания для приостановления Муниципальной услуги не предусмотрены.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12.2. Основаниями для отказа в предоставлении Муниципальной услуги являются: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12.2.1. </w:t>
      </w:r>
      <w:r w:rsidRPr="00D10D8C">
        <w:rPr>
          <w:rFonts w:eastAsia="Calibri"/>
          <w:sz w:val="24"/>
          <w:szCs w:val="24"/>
        </w:rPr>
        <w:t>Отсутствие свидетельства о допуске к определенному виду или видам работ, которые оказывают влияние на безопасность объектов капитального строительства, выданного саморегулируемой организацией;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 xml:space="preserve">12.2.2. Если срок действия согласований организациями превышает три месяца до срока выдачи разрешения на осуществление земляных работ; 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12.2.3. Если срок действий согласований организациями заканчивается ранее срока окончания действия разрешения на осуществление земляных работ.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12.2.4. Подача заявителем письма об отзыве заявления о выдаче разрешения;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12.2.5. Наличие у заявителя объектов производства земляных работ с невосстановленным благоустройством в срок, установленный ранее выданным разрешением.</w:t>
      </w:r>
    </w:p>
    <w:p w:rsidR="00000E8C" w:rsidRPr="00D10D8C" w:rsidRDefault="00000E8C" w:rsidP="00335564">
      <w:pPr>
        <w:pStyle w:val="a7"/>
        <w:tabs>
          <w:tab w:val="left" w:pos="1276"/>
          <w:tab w:val="left" w:pos="1441"/>
        </w:tabs>
        <w:autoSpaceDE/>
        <w:autoSpaceDN/>
        <w:ind w:left="0" w:right="23" w:firstLine="709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 xml:space="preserve">12.2.6. </w:t>
      </w:r>
      <w:r w:rsidRPr="00D10D8C">
        <w:rPr>
          <w:sz w:val="24"/>
          <w:szCs w:val="24"/>
        </w:rPr>
        <w:t>Оснований для отказа в предоставлении муниципальной услуги по закрытию разрешения на осуществление земляных работ не предусмотрено.</w:t>
      </w:r>
    </w:p>
    <w:p w:rsidR="00000E8C" w:rsidRPr="00D10D8C" w:rsidRDefault="00000E8C" w:rsidP="00335564">
      <w:pPr>
        <w:pStyle w:val="a7"/>
        <w:tabs>
          <w:tab w:val="left" w:pos="1276"/>
        </w:tabs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12.3. Заявитель вправе отказаться от получения Муниципальной услуги на основании письменного заявления, написанного в свободной форме, направив по адресу электронной почты, почтовым отправлением или обратившись в Администрацию.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журнале регистрации.</w:t>
      </w:r>
    </w:p>
    <w:p w:rsidR="00000E8C" w:rsidRPr="00D10D8C" w:rsidRDefault="00000E8C" w:rsidP="00335564">
      <w:pPr>
        <w:pStyle w:val="a7"/>
        <w:tabs>
          <w:tab w:val="left" w:pos="1276"/>
          <w:tab w:val="left" w:pos="1479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12.4. 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335564" w:rsidRDefault="00335564" w:rsidP="00335564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  <w:bookmarkStart w:id="26" w:name="bookmark28"/>
    </w:p>
    <w:p w:rsidR="00000E8C" w:rsidRPr="00335564" w:rsidRDefault="00000E8C" w:rsidP="00335564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  <w:r w:rsidRPr="00335564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13. 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26"/>
    </w:p>
    <w:p w:rsidR="00000E8C" w:rsidRPr="00D10D8C" w:rsidRDefault="00000E8C" w:rsidP="00335564">
      <w:pPr>
        <w:adjustRightInd w:val="0"/>
        <w:ind w:firstLine="540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Муниципальная услуга предоставляется бесплатно.</w:t>
      </w:r>
    </w:p>
    <w:p w:rsidR="00335564" w:rsidRPr="00335564" w:rsidRDefault="00335564" w:rsidP="00335564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</w:p>
    <w:p w:rsidR="00000E8C" w:rsidRPr="00335564" w:rsidRDefault="00000E8C" w:rsidP="00335564">
      <w:pPr>
        <w:pStyle w:val="51"/>
        <w:shd w:val="clear" w:color="auto" w:fill="auto"/>
        <w:spacing w:line="240" w:lineRule="auto"/>
        <w:ind w:right="2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35564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14.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p w:rsidR="00000E8C" w:rsidRDefault="00000E8C" w:rsidP="00335564">
      <w:pPr>
        <w:pStyle w:val="a7"/>
        <w:tabs>
          <w:tab w:val="left" w:pos="1484"/>
        </w:tabs>
        <w:autoSpaceDE/>
        <w:autoSpaceDN/>
        <w:ind w:left="0" w:right="20" w:firstLine="720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864029" w:rsidRPr="00D10D8C" w:rsidRDefault="00864029" w:rsidP="00335564">
      <w:pPr>
        <w:pStyle w:val="a7"/>
        <w:tabs>
          <w:tab w:val="left" w:pos="1484"/>
        </w:tabs>
        <w:autoSpaceDE/>
        <w:autoSpaceDN/>
        <w:ind w:left="0" w:right="20" w:firstLine="720"/>
        <w:jc w:val="both"/>
        <w:rPr>
          <w:sz w:val="24"/>
          <w:szCs w:val="24"/>
        </w:rPr>
      </w:pPr>
    </w:p>
    <w:p w:rsidR="00000E8C" w:rsidRPr="00864029" w:rsidRDefault="00000E8C" w:rsidP="00335564">
      <w:pPr>
        <w:pStyle w:val="51"/>
        <w:shd w:val="clear" w:color="auto" w:fill="auto"/>
        <w:spacing w:line="240" w:lineRule="auto"/>
        <w:ind w:right="2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15. Максимальный срок ожидания в очереди</w:t>
      </w:r>
    </w:p>
    <w:p w:rsidR="00000E8C" w:rsidRPr="00D10D8C" w:rsidRDefault="00000E8C" w:rsidP="00335564">
      <w:pPr>
        <w:adjustRightInd w:val="0"/>
        <w:ind w:firstLine="540"/>
        <w:jc w:val="both"/>
        <w:rPr>
          <w:rFonts w:eastAsia="Calibri"/>
          <w:sz w:val="24"/>
          <w:szCs w:val="24"/>
        </w:rPr>
      </w:pPr>
      <w:r w:rsidRPr="00D10D8C">
        <w:rPr>
          <w:rFonts w:eastAsia="Calibri"/>
          <w:sz w:val="24"/>
          <w:szCs w:val="24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при личном обращении, составляет не более 15 минут.</w:t>
      </w:r>
    </w:p>
    <w:p w:rsidR="00000E8C" w:rsidRPr="00D10D8C" w:rsidRDefault="00000E8C" w:rsidP="00335564">
      <w:pPr>
        <w:pStyle w:val="a7"/>
        <w:tabs>
          <w:tab w:val="left" w:pos="1426"/>
        </w:tabs>
        <w:autoSpaceDE/>
        <w:autoSpaceDN/>
        <w:ind w:left="0" w:right="20" w:firstLine="709"/>
        <w:jc w:val="both"/>
        <w:rPr>
          <w:rStyle w:val="ad"/>
          <w:color w:val="000000"/>
          <w:sz w:val="24"/>
          <w:szCs w:val="24"/>
        </w:rPr>
      </w:pPr>
    </w:p>
    <w:p w:rsidR="00000E8C" w:rsidRPr="00864029" w:rsidRDefault="00000E8C" w:rsidP="00335564">
      <w:pPr>
        <w:pStyle w:val="51"/>
        <w:shd w:val="clear" w:color="auto" w:fill="auto"/>
        <w:tabs>
          <w:tab w:val="left" w:pos="944"/>
        </w:tabs>
        <w:spacing w:line="240" w:lineRule="auto"/>
        <w:ind w:firstLine="567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16. Срок и порядок регистрации заявления Заявителя о предоставлении Муниципальной услуги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lang w:eastAsia="en-US"/>
        </w:rPr>
      </w:pPr>
      <w:r w:rsidRPr="00D10D8C">
        <w:rPr>
          <w:rStyle w:val="5"/>
          <w:b w:val="0"/>
          <w:i w:val="0"/>
          <w:color w:val="000000"/>
          <w:sz w:val="24"/>
          <w:szCs w:val="24"/>
        </w:rPr>
        <w:tab/>
      </w:r>
      <w:r w:rsidRPr="00D10D8C">
        <w:rPr>
          <w:rFonts w:eastAsia="Calibri"/>
          <w:bCs/>
          <w:iCs/>
          <w:lang w:eastAsia="en-US"/>
        </w:rPr>
        <w:t>16.1.</w:t>
      </w:r>
      <w:r w:rsidRPr="00D10D8C">
        <w:rPr>
          <w:rFonts w:eastAsia="Calibri"/>
          <w:b/>
          <w:bCs/>
          <w:i/>
          <w:iCs/>
          <w:lang w:eastAsia="en-US"/>
        </w:rPr>
        <w:t xml:space="preserve"> </w:t>
      </w:r>
      <w:bookmarkStart w:id="27" w:name="bookmark17"/>
      <w:r w:rsidRPr="00D10D8C">
        <w:rPr>
          <w:rFonts w:eastAsia="Calibri"/>
          <w:lang w:eastAsia="en-US"/>
        </w:rPr>
        <w:t>Срок регистрации запроса заявителя о предоставлении муниципальной услуги – 15 минут.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lastRenderedPageBreak/>
        <w:tab/>
        <w:t>16.2. Запрос заявителя о предоставлении муниципальной услуги регистрируется в Администрации в следующие сроки: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при личном обращении – в день обращения заявителя;</w:t>
      </w:r>
    </w:p>
    <w:p w:rsidR="00000E8C" w:rsidRPr="00D10D8C" w:rsidRDefault="00000E8C" w:rsidP="00335564">
      <w:pPr>
        <w:pStyle w:val="af0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Calibri"/>
          <w:lang w:eastAsia="en-US"/>
        </w:rPr>
      </w:pPr>
      <w:r w:rsidRPr="00D10D8C">
        <w:rPr>
          <w:rFonts w:eastAsia="Calibri"/>
          <w:lang w:eastAsia="en-US"/>
        </w:rPr>
        <w:tab/>
        <w:t>при направлении запроса почтовой связью в Администрацию – не позднее 1 рабочего дня со дня поступления.</w:t>
      </w:r>
    </w:p>
    <w:bookmarkEnd w:id="27"/>
    <w:p w:rsidR="00000E8C" w:rsidRPr="00D10D8C" w:rsidRDefault="00000E8C" w:rsidP="00335564">
      <w:pPr>
        <w:pStyle w:val="a7"/>
        <w:tabs>
          <w:tab w:val="left" w:pos="1426"/>
        </w:tabs>
        <w:autoSpaceDE/>
        <w:autoSpaceDN/>
        <w:ind w:left="0" w:right="20" w:firstLine="709"/>
        <w:jc w:val="both"/>
        <w:rPr>
          <w:sz w:val="24"/>
          <w:szCs w:val="24"/>
        </w:rPr>
      </w:pPr>
    </w:p>
    <w:p w:rsidR="00000E8C" w:rsidRPr="00864029" w:rsidRDefault="00000E8C" w:rsidP="00335564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</w:pPr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17.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</w:p>
    <w:p w:rsidR="00000E8C" w:rsidRPr="00D10D8C" w:rsidRDefault="00000E8C" w:rsidP="00335564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bidi="ru-RU"/>
        </w:rPr>
      </w:pPr>
      <w:r w:rsidRPr="00D10D8C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lang w:bidi="ru-RU"/>
        </w:rPr>
        <w:t>17.1. Предоставление муниципальной услуги осуществляется в специально выделенных для этих целей помещениях.</w:t>
      </w:r>
    </w:p>
    <w:p w:rsidR="00000E8C" w:rsidRPr="00D10D8C" w:rsidRDefault="00000E8C" w:rsidP="00335564">
      <w:pPr>
        <w:tabs>
          <w:tab w:val="left" w:pos="2241"/>
        </w:tabs>
        <w:ind w:right="182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17.2.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:rsidR="00000E8C" w:rsidRPr="00D10D8C" w:rsidRDefault="00000E8C" w:rsidP="00335564">
      <w:pPr>
        <w:widowControl/>
        <w:adjustRightInd w:val="0"/>
        <w:ind w:firstLine="709"/>
        <w:jc w:val="both"/>
        <w:rPr>
          <w:rFonts w:eastAsia="Calibri"/>
          <w:sz w:val="24"/>
          <w:szCs w:val="24"/>
          <w:lang w:eastAsia="en-US" w:bidi="ar-SA"/>
        </w:rPr>
      </w:pPr>
      <w:r w:rsidRPr="00D10D8C">
        <w:rPr>
          <w:sz w:val="24"/>
          <w:szCs w:val="24"/>
        </w:rPr>
        <w:t>номера кабинета;</w:t>
      </w:r>
    </w:p>
    <w:bookmarkEnd w:id="21"/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993"/>
        </w:tabs>
        <w:ind w:left="0" w:right="189" w:firstLine="709"/>
        <w:rPr>
          <w:sz w:val="24"/>
          <w:szCs w:val="24"/>
        </w:rPr>
      </w:pPr>
      <w:r w:rsidRPr="00D10D8C">
        <w:rPr>
          <w:sz w:val="24"/>
          <w:szCs w:val="24"/>
        </w:rPr>
        <w:t>фамилии, имени, отчества и должности специалиста, осуществляющего исполнение муниципальной услуги;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D10D8C">
        <w:rPr>
          <w:sz w:val="24"/>
          <w:szCs w:val="24"/>
        </w:rPr>
        <w:t>режима работы.</w:t>
      </w:r>
    </w:p>
    <w:p w:rsidR="00000E8C" w:rsidRPr="00D10D8C" w:rsidRDefault="00000E8C" w:rsidP="00335564">
      <w:pPr>
        <w:pStyle w:val="a9"/>
        <w:tabs>
          <w:tab w:val="left" w:pos="1560"/>
        </w:tabs>
        <w:ind w:left="0" w:right="175" w:firstLine="709"/>
        <w:rPr>
          <w:sz w:val="24"/>
          <w:szCs w:val="24"/>
        </w:rPr>
      </w:pPr>
      <w:r w:rsidRPr="00D10D8C">
        <w:rPr>
          <w:sz w:val="24"/>
          <w:szCs w:val="24"/>
        </w:rPr>
        <w:t xml:space="preserve">17.3. Рабочие места должностных лиц, предоставляющих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>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принадлежностями.</w:t>
      </w:r>
    </w:p>
    <w:p w:rsidR="00000E8C" w:rsidRPr="00D10D8C" w:rsidRDefault="00000E8C" w:rsidP="00335564">
      <w:pPr>
        <w:ind w:right="188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17.4.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000E8C" w:rsidRPr="00D10D8C" w:rsidRDefault="00000E8C" w:rsidP="00335564">
      <w:pPr>
        <w:pStyle w:val="a7"/>
        <w:tabs>
          <w:tab w:val="left" w:pos="1134"/>
        </w:tabs>
        <w:ind w:left="0" w:right="181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4"/>
          <w:szCs w:val="24"/>
        </w:rPr>
      </w:pPr>
      <w:r w:rsidRPr="00D10D8C">
        <w:rPr>
          <w:sz w:val="24"/>
          <w:szCs w:val="24"/>
        </w:rPr>
        <w:t>текст Административного регламента;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316"/>
        </w:tabs>
        <w:ind w:left="0" w:right="184" w:firstLine="709"/>
        <w:rPr>
          <w:sz w:val="24"/>
          <w:szCs w:val="24"/>
        </w:rPr>
      </w:pPr>
      <w:r w:rsidRPr="00D10D8C">
        <w:rPr>
          <w:sz w:val="24"/>
          <w:szCs w:val="24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ind w:left="0" w:right="188" w:firstLine="709"/>
        <w:rPr>
          <w:sz w:val="24"/>
          <w:szCs w:val="24"/>
        </w:rPr>
      </w:pPr>
      <w:r w:rsidRPr="00D10D8C">
        <w:rPr>
          <w:sz w:val="24"/>
          <w:szCs w:val="24"/>
        </w:rPr>
        <w:t xml:space="preserve">перечень документов, необходимых для </w:t>
      </w:r>
      <w:r w:rsidRPr="00D10D8C">
        <w:rPr>
          <w:w w:val="95"/>
          <w:sz w:val="24"/>
          <w:szCs w:val="24"/>
        </w:rPr>
        <w:t xml:space="preserve">предоставления </w:t>
      </w:r>
      <w:r w:rsidRPr="00D10D8C">
        <w:rPr>
          <w:sz w:val="24"/>
          <w:szCs w:val="24"/>
        </w:rPr>
        <w:t>муниципальной услуги;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335"/>
        </w:tabs>
        <w:ind w:left="0" w:right="180" w:firstLine="709"/>
        <w:rPr>
          <w:sz w:val="24"/>
          <w:szCs w:val="24"/>
        </w:rPr>
      </w:pPr>
      <w:r w:rsidRPr="00D10D8C">
        <w:rPr>
          <w:sz w:val="24"/>
          <w:szCs w:val="24"/>
        </w:rPr>
        <w:t>график (режим) работы, номера телефонов, адрес интернет-сайта и электронной почты уполномоченного органа;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4"/>
          <w:szCs w:val="24"/>
        </w:rPr>
      </w:pPr>
      <w:r w:rsidRPr="00D10D8C">
        <w:rPr>
          <w:sz w:val="24"/>
          <w:szCs w:val="24"/>
        </w:rPr>
        <w:t>режим приема граждан и организаций;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1134"/>
          <w:tab w:val="left" w:pos="1296"/>
        </w:tabs>
        <w:ind w:left="0" w:firstLine="709"/>
        <w:rPr>
          <w:sz w:val="24"/>
          <w:szCs w:val="24"/>
        </w:rPr>
      </w:pPr>
      <w:r w:rsidRPr="00D10D8C">
        <w:rPr>
          <w:sz w:val="24"/>
          <w:szCs w:val="24"/>
        </w:rPr>
        <w:t>порядок получения консультаций.</w:t>
      </w:r>
    </w:p>
    <w:p w:rsidR="00000E8C" w:rsidRPr="00D10D8C" w:rsidRDefault="00000E8C" w:rsidP="00335564">
      <w:pPr>
        <w:ind w:right="185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17.5.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000E8C" w:rsidRPr="00D10D8C" w:rsidRDefault="00000E8C" w:rsidP="00335564">
      <w:pPr>
        <w:pStyle w:val="a9"/>
        <w:tabs>
          <w:tab w:val="left" w:pos="1418"/>
        </w:tabs>
        <w:ind w:left="0" w:right="184" w:firstLine="709"/>
        <w:rPr>
          <w:sz w:val="24"/>
          <w:szCs w:val="24"/>
        </w:rPr>
      </w:pPr>
      <w:r w:rsidRPr="00D10D8C">
        <w:rPr>
          <w:sz w:val="24"/>
          <w:szCs w:val="24"/>
        </w:rPr>
        <w:t>17.6. 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000E8C" w:rsidRPr="00D10D8C" w:rsidRDefault="00000E8C" w:rsidP="00335564">
      <w:pPr>
        <w:pStyle w:val="a9"/>
        <w:tabs>
          <w:tab w:val="left" w:pos="1418"/>
        </w:tabs>
        <w:ind w:left="0" w:right="9" w:firstLine="709"/>
        <w:rPr>
          <w:sz w:val="24"/>
          <w:szCs w:val="24"/>
        </w:rPr>
      </w:pPr>
      <w:r w:rsidRPr="00D10D8C">
        <w:rPr>
          <w:spacing w:val="-3"/>
          <w:sz w:val="24"/>
          <w:szCs w:val="24"/>
        </w:rPr>
        <w:lastRenderedPageBreak/>
        <w:t xml:space="preserve">17.7. На </w:t>
      </w:r>
      <w:r w:rsidRPr="00D10D8C">
        <w:rPr>
          <w:sz w:val="24"/>
          <w:szCs w:val="24"/>
        </w:rPr>
        <w:t>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000E8C" w:rsidRPr="00D10D8C" w:rsidRDefault="00000E8C" w:rsidP="00335564">
      <w:pPr>
        <w:pStyle w:val="a9"/>
        <w:tabs>
          <w:tab w:val="left" w:pos="1987"/>
        </w:tabs>
        <w:ind w:left="0" w:right="9" w:firstLine="709"/>
        <w:rPr>
          <w:sz w:val="24"/>
          <w:szCs w:val="24"/>
        </w:rPr>
      </w:pPr>
      <w:r w:rsidRPr="00D10D8C">
        <w:rPr>
          <w:sz w:val="24"/>
          <w:szCs w:val="24"/>
        </w:rPr>
        <w:t>При обращении инвалида за получением муниципальной услуги (включая инвалидов, использующих кресла-коляски и собак- проводников) обеспечивается:</w:t>
      </w:r>
    </w:p>
    <w:p w:rsidR="00000E8C" w:rsidRPr="00521214" w:rsidRDefault="00000E8C" w:rsidP="00335564">
      <w:pPr>
        <w:pStyle w:val="a9"/>
        <w:numPr>
          <w:ilvl w:val="0"/>
          <w:numId w:val="23"/>
        </w:numPr>
        <w:tabs>
          <w:tab w:val="left" w:pos="1134"/>
        </w:tabs>
        <w:ind w:left="0" w:right="9" w:firstLine="426"/>
        <w:jc w:val="both"/>
        <w:rPr>
          <w:sz w:val="24"/>
          <w:szCs w:val="24"/>
        </w:rPr>
      </w:pPr>
      <w:r w:rsidRPr="00521214">
        <w:rPr>
          <w:sz w:val="24"/>
          <w:szCs w:val="24"/>
        </w:rPr>
        <w:t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</w:t>
      </w:r>
      <w:r w:rsidR="00521214" w:rsidRPr="00521214">
        <w:rPr>
          <w:sz w:val="24"/>
          <w:szCs w:val="24"/>
        </w:rPr>
        <w:t xml:space="preserve"> </w:t>
      </w:r>
      <w:r w:rsidR="00A71ACB">
        <w:rPr>
          <w:sz w:val="24"/>
          <w:szCs w:val="24"/>
        </w:rPr>
        <w:t>Высокской</w:t>
      </w:r>
      <w:r w:rsidR="00521214" w:rsidRPr="00521214">
        <w:rPr>
          <w:sz w:val="24"/>
          <w:szCs w:val="24"/>
        </w:rPr>
        <w:t xml:space="preserve"> сельской администрации</w:t>
      </w:r>
      <w:r w:rsidR="00521214">
        <w:rPr>
          <w:sz w:val="24"/>
          <w:szCs w:val="24"/>
        </w:rPr>
        <w:t>;</w:t>
      </w:r>
    </w:p>
    <w:p w:rsidR="00000E8C" w:rsidRPr="00D10D8C" w:rsidRDefault="00000E8C" w:rsidP="00335564">
      <w:pPr>
        <w:pStyle w:val="a9"/>
        <w:numPr>
          <w:ilvl w:val="0"/>
          <w:numId w:val="23"/>
        </w:numPr>
        <w:ind w:left="0" w:right="9" w:firstLine="426"/>
        <w:jc w:val="both"/>
        <w:rPr>
          <w:sz w:val="24"/>
          <w:szCs w:val="24"/>
        </w:rPr>
      </w:pPr>
      <w:r w:rsidRPr="00521214">
        <w:rPr>
          <w:sz w:val="24"/>
          <w:szCs w:val="24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000E8C" w:rsidRPr="00D10D8C" w:rsidRDefault="00000E8C" w:rsidP="00335564">
      <w:pPr>
        <w:pStyle w:val="a9"/>
        <w:numPr>
          <w:ilvl w:val="0"/>
          <w:numId w:val="23"/>
        </w:numPr>
        <w:ind w:left="0" w:right="9" w:firstLine="426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000E8C" w:rsidRPr="00D10D8C" w:rsidRDefault="00000E8C" w:rsidP="00335564">
      <w:pPr>
        <w:pStyle w:val="a9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000E8C" w:rsidRPr="00D10D8C" w:rsidRDefault="00000E8C" w:rsidP="00335564">
      <w:pPr>
        <w:pStyle w:val="a9"/>
        <w:numPr>
          <w:ilvl w:val="0"/>
          <w:numId w:val="23"/>
        </w:numPr>
        <w:tabs>
          <w:tab w:val="left" w:pos="567"/>
        </w:tabs>
        <w:ind w:left="0" w:right="9" w:firstLine="426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000E8C" w:rsidRPr="00272884" w:rsidRDefault="00000E8C" w:rsidP="00335564">
      <w:pPr>
        <w:pStyle w:val="a9"/>
        <w:numPr>
          <w:ilvl w:val="0"/>
          <w:numId w:val="23"/>
        </w:numPr>
        <w:tabs>
          <w:tab w:val="left" w:pos="709"/>
          <w:tab w:val="left" w:pos="9606"/>
        </w:tabs>
        <w:ind w:left="0" w:right="9" w:firstLine="426"/>
        <w:jc w:val="both"/>
        <w:rPr>
          <w:sz w:val="24"/>
          <w:szCs w:val="24"/>
        </w:rPr>
      </w:pPr>
      <w:r w:rsidRPr="00272884">
        <w:rPr>
          <w:sz w:val="24"/>
          <w:szCs w:val="24"/>
        </w:rPr>
        <w:t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</w:t>
      </w:r>
      <w:r w:rsidR="00272884" w:rsidRPr="00272884">
        <w:rPr>
          <w:sz w:val="24"/>
          <w:szCs w:val="24"/>
        </w:rPr>
        <w:t xml:space="preserve"> </w:t>
      </w:r>
      <w:r w:rsidR="00104878">
        <w:rPr>
          <w:sz w:val="24"/>
          <w:szCs w:val="24"/>
        </w:rPr>
        <w:t>Высокской</w:t>
      </w:r>
      <w:r w:rsidR="00521214" w:rsidRPr="00272884">
        <w:rPr>
          <w:sz w:val="24"/>
          <w:szCs w:val="24"/>
        </w:rPr>
        <w:t xml:space="preserve"> сельской администрации;</w:t>
      </w:r>
      <w:r w:rsidRPr="00272884">
        <w:rPr>
          <w:sz w:val="24"/>
          <w:szCs w:val="24"/>
        </w:rPr>
        <w:t xml:space="preserve"> </w:t>
      </w:r>
    </w:p>
    <w:p w:rsidR="00000E8C" w:rsidRPr="00D10D8C" w:rsidRDefault="00000E8C" w:rsidP="00335564">
      <w:pPr>
        <w:pStyle w:val="a9"/>
        <w:numPr>
          <w:ilvl w:val="0"/>
          <w:numId w:val="23"/>
        </w:numPr>
        <w:tabs>
          <w:tab w:val="left" w:pos="709"/>
          <w:tab w:val="left" w:pos="9606"/>
        </w:tabs>
        <w:ind w:left="0" w:right="9" w:firstLine="426"/>
        <w:jc w:val="both"/>
        <w:rPr>
          <w:sz w:val="24"/>
          <w:szCs w:val="24"/>
        </w:rPr>
      </w:pPr>
      <w:r w:rsidRPr="00272884">
        <w:rPr>
          <w:sz w:val="24"/>
          <w:szCs w:val="24"/>
        </w:rPr>
        <w:t>оказание помощи инвалидам в преодолении барьеров, мешающих получению ими муниципальной услуги;</w:t>
      </w:r>
    </w:p>
    <w:p w:rsidR="00000E8C" w:rsidRPr="00D10D8C" w:rsidRDefault="00000E8C" w:rsidP="00335564">
      <w:pPr>
        <w:pStyle w:val="a9"/>
        <w:tabs>
          <w:tab w:val="left" w:pos="851"/>
          <w:tab w:val="left" w:pos="1987"/>
          <w:tab w:val="left" w:pos="9606"/>
        </w:tabs>
        <w:ind w:left="0" w:right="9" w:firstLine="426"/>
        <w:rPr>
          <w:sz w:val="24"/>
          <w:szCs w:val="24"/>
        </w:rPr>
      </w:pPr>
      <w:r w:rsidRPr="00D10D8C">
        <w:rPr>
          <w:sz w:val="24"/>
          <w:szCs w:val="24"/>
        </w:rPr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000E8C" w:rsidRPr="00D10D8C" w:rsidRDefault="00000E8C" w:rsidP="00335564">
      <w:pPr>
        <w:tabs>
          <w:tab w:val="left" w:pos="851"/>
          <w:tab w:val="left" w:pos="1766"/>
        </w:tabs>
        <w:ind w:right="9"/>
        <w:rPr>
          <w:sz w:val="24"/>
          <w:szCs w:val="24"/>
        </w:rPr>
      </w:pPr>
    </w:p>
    <w:p w:rsidR="00000E8C" w:rsidRPr="001B7D13" w:rsidRDefault="00000E8C" w:rsidP="00335564">
      <w:pPr>
        <w:tabs>
          <w:tab w:val="left" w:pos="851"/>
          <w:tab w:val="left" w:pos="1766"/>
        </w:tabs>
        <w:ind w:right="9" w:firstLine="567"/>
        <w:rPr>
          <w:b/>
          <w:bCs/>
          <w:iCs/>
          <w:sz w:val="24"/>
          <w:szCs w:val="24"/>
        </w:rPr>
      </w:pPr>
      <w:r w:rsidRPr="001B7D13">
        <w:rPr>
          <w:b/>
          <w:bCs/>
          <w:iCs/>
          <w:sz w:val="24"/>
          <w:szCs w:val="24"/>
        </w:rPr>
        <w:t>18. Показатели доступности и качества Муниципальной услуги</w:t>
      </w:r>
    </w:p>
    <w:p w:rsidR="00000E8C" w:rsidRPr="00D10D8C" w:rsidRDefault="00000E8C" w:rsidP="00335564">
      <w:pPr>
        <w:pStyle w:val="a7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18.1. Оценка доступности и качества предоставления Муниципальной услуги должна осуществляться по следующим показателям:</w:t>
      </w:r>
    </w:p>
    <w:p w:rsidR="00000E8C" w:rsidRPr="00D10D8C" w:rsidRDefault="00000E8C" w:rsidP="00335564">
      <w:pPr>
        <w:ind w:firstLine="540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Показателем доступности муниципальной услуги является:</w:t>
      </w:r>
    </w:p>
    <w:p w:rsidR="00000E8C" w:rsidRPr="00D10D8C" w:rsidRDefault="00000E8C" w:rsidP="00335564">
      <w:pPr>
        <w:adjustRightInd w:val="0"/>
        <w:ind w:firstLine="540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транспортная доступность к местам предоставления муниципальной услуги;</w:t>
      </w:r>
    </w:p>
    <w:p w:rsidR="00000E8C" w:rsidRPr="00D10D8C" w:rsidRDefault="00000E8C" w:rsidP="00335564">
      <w:pPr>
        <w:pStyle w:val="a7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наличие различных каналов получения информации о порядке получения муниципальной услуги и ходе ее предоставления.</w:t>
      </w:r>
    </w:p>
    <w:p w:rsidR="00000E8C" w:rsidRPr="00D10D8C" w:rsidRDefault="00000E8C" w:rsidP="00335564">
      <w:pPr>
        <w:pStyle w:val="a7"/>
        <w:tabs>
          <w:tab w:val="left" w:pos="851"/>
          <w:tab w:val="left" w:pos="1378"/>
        </w:tabs>
        <w:autoSpaceDE/>
        <w:autoSpaceDN/>
        <w:ind w:left="0" w:right="23" w:firstLine="567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Показателями качества муниципальной услуги является</w:t>
      </w:r>
    </w:p>
    <w:p w:rsidR="00000E8C" w:rsidRPr="00D10D8C" w:rsidRDefault="00000E8C" w:rsidP="00335564">
      <w:pPr>
        <w:pStyle w:val="a7"/>
        <w:tabs>
          <w:tab w:val="left" w:pos="851"/>
          <w:tab w:val="left" w:pos="1009"/>
        </w:tabs>
        <w:ind w:left="0" w:right="23" w:firstLine="567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а)</w:t>
      </w:r>
      <w:r w:rsidRPr="00D10D8C">
        <w:rPr>
          <w:rStyle w:val="a8"/>
          <w:color w:val="000000"/>
          <w:sz w:val="24"/>
          <w:szCs w:val="24"/>
        </w:rPr>
        <w:tab/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000E8C" w:rsidRPr="00D10D8C" w:rsidRDefault="00000E8C" w:rsidP="00335564">
      <w:pPr>
        <w:pStyle w:val="a7"/>
        <w:tabs>
          <w:tab w:val="left" w:pos="1023"/>
        </w:tabs>
        <w:ind w:left="23" w:right="23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б)</w:t>
      </w:r>
      <w:r w:rsidRPr="00D10D8C">
        <w:rPr>
          <w:rStyle w:val="a8"/>
          <w:color w:val="000000"/>
          <w:sz w:val="24"/>
          <w:szCs w:val="24"/>
        </w:rPr>
        <w:tab/>
        <w:t>возможность выбора Заявителем форм предоставления Муниципальной услуги, в том числе с использованием ЕПГУ;</w:t>
      </w:r>
    </w:p>
    <w:p w:rsidR="00000E8C" w:rsidRPr="00D10D8C" w:rsidRDefault="00000E8C" w:rsidP="00335564">
      <w:pPr>
        <w:pStyle w:val="a7"/>
        <w:tabs>
          <w:tab w:val="left" w:pos="1004"/>
        </w:tabs>
        <w:ind w:left="23" w:right="23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в)</w:t>
      </w:r>
      <w:r w:rsidRPr="00D10D8C">
        <w:rPr>
          <w:rStyle w:val="a8"/>
          <w:color w:val="000000"/>
          <w:sz w:val="24"/>
          <w:szCs w:val="24"/>
        </w:rPr>
        <w:tab/>
        <w:t>доступность обращения за предоставлением Муниципальной услуги, в том числе для инвалидов и других маломобильных групп населения;</w:t>
      </w:r>
    </w:p>
    <w:p w:rsidR="00000E8C" w:rsidRPr="00D10D8C" w:rsidRDefault="00000E8C" w:rsidP="00335564">
      <w:pPr>
        <w:pStyle w:val="a7"/>
        <w:tabs>
          <w:tab w:val="left" w:pos="1009"/>
        </w:tabs>
        <w:ind w:left="23" w:right="23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д)</w:t>
      </w:r>
      <w:r w:rsidRPr="00D10D8C">
        <w:rPr>
          <w:rStyle w:val="a8"/>
          <w:color w:val="000000"/>
          <w:sz w:val="24"/>
          <w:szCs w:val="24"/>
        </w:rPr>
        <w:tab/>
        <w:t>соблюдения установленного времени ожидания в очереди при получении результата предоставления Муниципальной услуги;</w:t>
      </w:r>
    </w:p>
    <w:p w:rsidR="00000E8C" w:rsidRPr="00D10D8C" w:rsidRDefault="00000E8C" w:rsidP="00335564">
      <w:pPr>
        <w:pStyle w:val="a7"/>
        <w:tabs>
          <w:tab w:val="left" w:pos="1018"/>
        </w:tabs>
        <w:ind w:left="23" w:right="23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е)</w:t>
      </w:r>
      <w:r w:rsidRPr="00D10D8C">
        <w:rPr>
          <w:rStyle w:val="a8"/>
          <w:color w:val="000000"/>
          <w:sz w:val="24"/>
          <w:szCs w:val="24"/>
        </w:rPr>
        <w:tab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000E8C" w:rsidRPr="00D10D8C" w:rsidRDefault="00000E8C" w:rsidP="00335564">
      <w:pPr>
        <w:pStyle w:val="a7"/>
        <w:tabs>
          <w:tab w:val="left" w:pos="1009"/>
        </w:tabs>
        <w:ind w:left="23" w:right="23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ж) отсутствие обоснованных жалоб со стороны граждан по результатам </w:t>
      </w:r>
      <w:r w:rsidRPr="00D10D8C">
        <w:rPr>
          <w:rStyle w:val="a8"/>
          <w:color w:val="000000"/>
          <w:sz w:val="24"/>
          <w:szCs w:val="24"/>
        </w:rPr>
        <w:lastRenderedPageBreak/>
        <w:t>предоставления Муниципальной услуги;</w:t>
      </w:r>
    </w:p>
    <w:p w:rsidR="00000E8C" w:rsidRPr="00D10D8C" w:rsidRDefault="00000E8C" w:rsidP="00335564">
      <w:pPr>
        <w:pStyle w:val="a7"/>
        <w:tabs>
          <w:tab w:val="left" w:pos="1014"/>
        </w:tabs>
        <w:ind w:left="23" w:right="23" w:firstLine="720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з)</w:t>
      </w:r>
      <w:r w:rsidRPr="00D10D8C">
        <w:rPr>
          <w:rStyle w:val="a8"/>
          <w:color w:val="000000"/>
          <w:sz w:val="24"/>
          <w:szCs w:val="24"/>
        </w:rPr>
        <w:tab/>
        <w:t>предоставление возможности получения информации о ходе предоставления Муниципальной услуги.</w:t>
      </w:r>
    </w:p>
    <w:p w:rsidR="00000E8C" w:rsidRPr="00D10D8C" w:rsidRDefault="00000E8C" w:rsidP="00335564">
      <w:pPr>
        <w:pStyle w:val="a7"/>
        <w:tabs>
          <w:tab w:val="left" w:pos="1494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18.2.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Интернет.</w:t>
      </w:r>
    </w:p>
    <w:p w:rsidR="00000E8C" w:rsidRPr="00D10D8C" w:rsidRDefault="00000E8C" w:rsidP="00335564">
      <w:pPr>
        <w:pStyle w:val="a7"/>
        <w:tabs>
          <w:tab w:val="left" w:pos="1494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</w:p>
    <w:p w:rsidR="00000E8C" w:rsidRPr="00864029" w:rsidRDefault="00000E8C" w:rsidP="00335564">
      <w:pPr>
        <w:pStyle w:val="51"/>
        <w:shd w:val="clear" w:color="auto" w:fill="auto"/>
        <w:spacing w:line="240" w:lineRule="auto"/>
        <w:ind w:right="20" w:firstLine="709"/>
        <w:jc w:val="both"/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</w:pPr>
      <w:bookmarkStart w:id="28" w:name="bookmark30"/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>19. Способы предоставления Заявителем документов, необходимых для</w:t>
      </w:r>
      <w:bookmarkStart w:id="29" w:name="bookmark31"/>
      <w:bookmarkEnd w:id="28"/>
      <w:r w:rsidRPr="00864029">
        <w:rPr>
          <w:rStyle w:val="5"/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64029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получения Муниципальной услуги</w:t>
      </w:r>
      <w:bookmarkEnd w:id="29"/>
    </w:p>
    <w:p w:rsidR="00000E8C" w:rsidRPr="00D10D8C" w:rsidRDefault="00000E8C" w:rsidP="00335564">
      <w:pPr>
        <w:pStyle w:val="51"/>
        <w:shd w:val="clear" w:color="auto" w:fill="auto"/>
        <w:spacing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00E8C" w:rsidRPr="00D10D8C" w:rsidRDefault="00000E8C" w:rsidP="00335564">
      <w:pPr>
        <w:pStyle w:val="a7"/>
        <w:tabs>
          <w:tab w:val="left" w:pos="1455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19.2. Заполненное Заявление отправляется Заявителем в Администрацию, в том числе почтовым отправлением.</w:t>
      </w:r>
    </w:p>
    <w:p w:rsidR="00000E8C" w:rsidRPr="00D10D8C" w:rsidRDefault="00000E8C" w:rsidP="00335564">
      <w:pPr>
        <w:pStyle w:val="a7"/>
        <w:tabs>
          <w:tab w:val="left" w:pos="1402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19.3. Решение о предоставлении Муниципальной услуги принимается Администрацией на основании документов, представленных Заявителем, а также сведений находящихся в распоряжении иных органов государственной власти, органов местного самоуправления и полученных Администрацией посредством межведомственного электронного взаимодействия.</w:t>
      </w:r>
    </w:p>
    <w:p w:rsidR="00000E8C" w:rsidRPr="00D10D8C" w:rsidRDefault="00000E8C" w:rsidP="00335564">
      <w:pPr>
        <w:pStyle w:val="a7"/>
        <w:tabs>
          <w:tab w:val="left" w:pos="1282"/>
        </w:tabs>
        <w:autoSpaceDE/>
        <w:autoSpaceDN/>
        <w:ind w:left="0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19.4. Прием документов, необходимых для предоставления Муниципальной услуги в иных формах в соответствии с Федеральным законом от 27.07.2010 № 210- ФЗ «Об организации предоставления государственных и муниципальных услуг» устанавливается организационно-распорядительным документом Администрации.</w:t>
      </w:r>
    </w:p>
    <w:p w:rsidR="00000E8C" w:rsidRPr="00D10D8C" w:rsidRDefault="00000E8C" w:rsidP="00335564">
      <w:pPr>
        <w:pStyle w:val="a7"/>
        <w:tabs>
          <w:tab w:val="left" w:pos="1244"/>
        </w:tabs>
        <w:autoSpaceDE/>
        <w:autoSpaceDN/>
        <w:ind w:left="23" w:right="23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19.5. Порядок предоставления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установлен организационно-распорядительным документом Администрации, который размещается на сайте Администрации.</w:t>
      </w:r>
    </w:p>
    <w:p w:rsidR="00000E8C" w:rsidRPr="00D10D8C" w:rsidRDefault="00000E8C" w:rsidP="00335564">
      <w:pPr>
        <w:pStyle w:val="a7"/>
        <w:tabs>
          <w:tab w:val="left" w:pos="1417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  <w:bookmarkStart w:id="30" w:name="bookmark32"/>
      <w:r w:rsidRPr="00D10D8C">
        <w:rPr>
          <w:rStyle w:val="a8"/>
          <w:color w:val="000000"/>
          <w:sz w:val="24"/>
          <w:szCs w:val="24"/>
        </w:rPr>
        <w:t>19.6.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  <w:bookmarkEnd w:id="30"/>
    </w:p>
    <w:p w:rsidR="00000E8C" w:rsidRPr="00D10D8C" w:rsidRDefault="00000E8C" w:rsidP="00335564">
      <w:pPr>
        <w:pStyle w:val="a7"/>
        <w:tabs>
          <w:tab w:val="left" w:pos="1417"/>
        </w:tabs>
        <w:autoSpaceDE/>
        <w:autoSpaceDN/>
        <w:ind w:left="0" w:right="23" w:firstLine="709"/>
        <w:jc w:val="both"/>
        <w:rPr>
          <w:rStyle w:val="a8"/>
          <w:color w:val="000000"/>
          <w:sz w:val="24"/>
          <w:szCs w:val="24"/>
        </w:rPr>
      </w:pPr>
    </w:p>
    <w:p w:rsidR="00000E8C" w:rsidRPr="00864029" w:rsidRDefault="00000E8C" w:rsidP="00864029">
      <w:pPr>
        <w:pStyle w:val="31"/>
        <w:keepNext/>
        <w:keepLines/>
        <w:shd w:val="clear" w:color="auto" w:fill="auto"/>
        <w:tabs>
          <w:tab w:val="left" w:pos="1070"/>
        </w:tabs>
        <w:spacing w:after="0" w:line="240" w:lineRule="auto"/>
        <w:ind w:right="2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31" w:name="bookmark39"/>
      <w:r w:rsidRPr="00864029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20. Требования к организации предоставления Муниципальной услуги в электронной форме</w:t>
      </w:r>
      <w:bookmarkEnd w:id="31"/>
    </w:p>
    <w:p w:rsidR="00000E8C" w:rsidRPr="00D10D8C" w:rsidRDefault="00000E8C" w:rsidP="00335564">
      <w:pPr>
        <w:ind w:firstLine="709"/>
        <w:jc w:val="both"/>
        <w:rPr>
          <w:bCs/>
          <w:sz w:val="24"/>
          <w:szCs w:val="24"/>
        </w:rPr>
      </w:pPr>
      <w:r w:rsidRPr="00D10D8C">
        <w:rPr>
          <w:bCs/>
          <w:sz w:val="24"/>
          <w:szCs w:val="24"/>
        </w:rPr>
        <w:t>20.1. Требования, учитывающие особенности предоставления муниципальной услуги в электронной форме</w:t>
      </w:r>
      <w:r w:rsidRPr="00D10D8C">
        <w:rPr>
          <w:sz w:val="24"/>
          <w:szCs w:val="24"/>
        </w:rPr>
        <w:t>:</w:t>
      </w:r>
    </w:p>
    <w:p w:rsidR="00000E8C" w:rsidRPr="00D10D8C" w:rsidRDefault="00000E8C" w:rsidP="00335564">
      <w:pPr>
        <w:ind w:firstLine="708"/>
        <w:jc w:val="both"/>
        <w:rPr>
          <w:color w:val="000000"/>
          <w:sz w:val="24"/>
          <w:szCs w:val="24"/>
          <w:u w:val="single"/>
        </w:rPr>
      </w:pPr>
      <w:r w:rsidRPr="00D10D8C">
        <w:rPr>
          <w:sz w:val="24"/>
          <w:szCs w:val="24"/>
        </w:rPr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000E8C" w:rsidRPr="00D10D8C" w:rsidRDefault="00000E8C" w:rsidP="00335564">
      <w:pPr>
        <w:pStyle w:val="a7"/>
        <w:tabs>
          <w:tab w:val="left" w:pos="1186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D10D8C">
        <w:rPr>
          <w:rStyle w:val="a8"/>
          <w:sz w:val="24"/>
          <w:szCs w:val="24"/>
        </w:rPr>
        <w:t>п.п. 5.5.</w:t>
      </w:r>
      <w:r w:rsidRPr="00D10D8C">
        <w:rPr>
          <w:rStyle w:val="a8"/>
          <w:color w:val="000000"/>
          <w:sz w:val="24"/>
          <w:szCs w:val="24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000E8C" w:rsidRPr="00D10D8C" w:rsidRDefault="00000E8C" w:rsidP="00335564">
      <w:pPr>
        <w:pStyle w:val="a7"/>
        <w:tabs>
          <w:tab w:val="left" w:pos="1158"/>
        </w:tabs>
        <w:autoSpaceDE/>
        <w:autoSpaceDN/>
        <w:ind w:left="0" w:right="20" w:firstLine="709"/>
        <w:jc w:val="both"/>
        <w:rPr>
          <w:sz w:val="24"/>
          <w:szCs w:val="24"/>
        </w:rPr>
      </w:pPr>
      <w:r w:rsidRPr="00D10D8C">
        <w:rPr>
          <w:rStyle w:val="a8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000E8C" w:rsidRPr="00D10D8C" w:rsidRDefault="00000E8C" w:rsidP="00335564">
      <w:pPr>
        <w:pStyle w:val="a7"/>
        <w:tabs>
          <w:tab w:val="left" w:pos="1494"/>
        </w:tabs>
        <w:autoSpaceDE/>
        <w:autoSpaceDN/>
        <w:ind w:left="0" w:right="23" w:firstLine="709"/>
        <w:jc w:val="both"/>
        <w:rPr>
          <w:rStyle w:val="a8"/>
          <w:sz w:val="24"/>
          <w:szCs w:val="24"/>
        </w:rPr>
      </w:pPr>
    </w:p>
    <w:p w:rsidR="00864029" w:rsidRDefault="00864029" w:rsidP="00335564">
      <w:pPr>
        <w:pStyle w:val="31"/>
        <w:keepNext/>
        <w:keepLines/>
        <w:shd w:val="clear" w:color="auto" w:fill="auto"/>
        <w:tabs>
          <w:tab w:val="left" w:pos="718"/>
        </w:tabs>
        <w:spacing w:after="0" w:line="240" w:lineRule="auto"/>
        <w:ind w:right="40" w:firstLine="0"/>
        <w:jc w:val="center"/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</w:pPr>
      <w:bookmarkStart w:id="32" w:name="bookmark42"/>
    </w:p>
    <w:p w:rsidR="00000E8C" w:rsidRPr="00864029" w:rsidRDefault="00000E8C" w:rsidP="00335564">
      <w:pPr>
        <w:pStyle w:val="31"/>
        <w:keepNext/>
        <w:keepLines/>
        <w:shd w:val="clear" w:color="auto" w:fill="auto"/>
        <w:tabs>
          <w:tab w:val="left" w:pos="718"/>
        </w:tabs>
        <w:spacing w:after="0" w:line="240" w:lineRule="auto"/>
        <w:ind w:right="40" w:firstLine="0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64029">
        <w:rPr>
          <w:rStyle w:val="3"/>
          <w:rFonts w:ascii="Times New Roman" w:hAnsi="Times New Roman" w:cs="Times New Roman"/>
          <w:b/>
          <w:color w:val="000000"/>
          <w:sz w:val="24"/>
          <w:szCs w:val="24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  <w:bookmarkEnd w:id="32"/>
    </w:p>
    <w:p w:rsidR="00000E8C" w:rsidRPr="00D10D8C" w:rsidRDefault="00000E8C" w:rsidP="00335564">
      <w:pPr>
        <w:pStyle w:val="31"/>
        <w:keepNext/>
        <w:keepLines/>
        <w:shd w:val="clear" w:color="auto" w:fill="auto"/>
        <w:tabs>
          <w:tab w:val="left" w:pos="1826"/>
        </w:tabs>
        <w:spacing w:after="0" w:line="240" w:lineRule="auto"/>
        <w:ind w:right="40" w:firstLine="0"/>
        <w:jc w:val="center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33" w:name="bookmark43"/>
      <w:bookmarkStart w:id="34" w:name="bookmark44"/>
      <w:bookmarkStart w:id="35" w:name="bookmark45"/>
    </w:p>
    <w:bookmarkEnd w:id="33"/>
    <w:bookmarkEnd w:id="34"/>
    <w:bookmarkEnd w:id="35"/>
    <w:p w:rsidR="00000E8C" w:rsidRPr="00D10D8C" w:rsidRDefault="00000E8C" w:rsidP="00335564">
      <w:pPr>
        <w:pStyle w:val="a7"/>
        <w:ind w:left="0"/>
        <w:rPr>
          <w:sz w:val="24"/>
          <w:szCs w:val="24"/>
        </w:rPr>
      </w:pP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21. Предоставление муниципальной услуги включает в себя следующие административные процедуры: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прием документов и регистрация заявления в журнале регистрации;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рассмотрение документов об оказании муниципальной услуги;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принятие решения о предоставлении муниципальной услуги либо об отказе в предоставлении муниципальной услуги;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-выдача результата.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22. Последовательность административных действий (процедур) по предоставлению муниципальной услуги отражена в Блок-схеме, представленной в </w:t>
      </w:r>
      <w:r w:rsidRPr="00AE0D38">
        <w:rPr>
          <w:rStyle w:val="a4"/>
          <w:i w:val="0"/>
        </w:rPr>
        <w:t>приложении № 7</w:t>
      </w:r>
      <w:r w:rsidRPr="00D10D8C">
        <w:rPr>
          <w:sz w:val="24"/>
          <w:szCs w:val="24"/>
        </w:rPr>
        <w:t xml:space="preserve"> к настоящему административному регламенту.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 Прием документов и регистрация заявления в журнале регистрации: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23.1. Основание для начала предоставления муниципальной услуги: поступление в ОМСУ заявления и документов, перечисленных в пункте 9 настоящего административного регламента.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23.2. Лицо, ответственное за выполнение административной процедуры: специалист, ответственный за делопроизводство.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23.3. Специалист, ответственный за делопроизводство, принимает представленные (направленные) заявителем документы и в тот же день регистрирует их в соответствии с правилами делопроизводства, установленными в ОМСУ.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23.4. Критерий принятия решения: заявление соответствует требованиям, указанным в п. 9.1. настоящего административного регламента, документы представлены в соответствии с перечнем, указанным в п. 9 настоящего административного регламента.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23.5. Результат выполнения административной процедуры: регистрация заявления о предоставлении муниципальной услуги и прилагаемых к нему документов, передача указанных документов Главе Администрации.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24. Рассмотрение документов об оказании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24.1. Основание для начала административной процедуры: поступление заявления и прилагаемых к нему документов должностному лицу, уполномоченному на их рассмотрение.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24.2. Лицо, ответственное за выполнение административной процедуры: должностное лицо Администрации.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24.3. Содержание административного действия (административных действий), продолжительность и (или) максимальный срок его (их) выполнения:</w:t>
      </w:r>
    </w:p>
    <w:p w:rsidR="00000E8C" w:rsidRPr="00247687" w:rsidRDefault="00000E8C" w:rsidP="00335564">
      <w:pPr>
        <w:adjustRightInd w:val="0"/>
        <w:ind w:firstLine="709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при предоставлении разрешения (ордера) на осуществление земляных работ: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9.1 настоящего Административного регламента, ответственный специалист Администрации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2 действие: формирование и направление межведомственного запроса (межведомственных запросов) (в случае, если заявитель не осуществил действия, указанные в пункте 9.4 настоящего Административного регламента) в течение 5 рабочих дней с использованием системы межведомственного электронного взаимодействия запрос в организации, указанные в п. 10.1 настоящего административного регламента. При необходимости уточнения сведений, представленных заявителем, должностное лицо также направляет запрос в орган, осуществляющий регистрацию юридических лиц, или орган, осуществляющий выдачу заключения о соответствии проектной документации </w:t>
      </w:r>
      <w:r w:rsidRPr="00D10D8C">
        <w:rPr>
          <w:sz w:val="24"/>
          <w:szCs w:val="24"/>
        </w:rPr>
        <w:lastRenderedPageBreak/>
        <w:t>действующим нормативным требованиям. В запросе указываются: наименование органа (организации), в который (которую) направляется запрос, наименование органа, осуществляющего запрос, цель запроса, данные о заявителе, в отношении которого делается запрос, перечень запрашиваемых сведений, дата запроса, срок, в течение которого необходимо предоставить запрашиваемые сведения, фамилию, имя, отчество должностного лица, осуществляющего исполнение запроса.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3 действие: проверка обоснованности сроков проведения работ в течение 1 рабочего дня. В случае если сроки производства работ, запрашиваемые заявителем, превышают сроки, установленные для данного вида работ строительными нормами и правилами, должностное лицо вправе принять решение об их уменьшении. Кроме этого, срок начала производства земляных работ может быть перенесен с учетом имеющейся информации о производстве иного вида земляных работ на данном участке, а также при проведении массовых мероприятий в зоне производства работ или непосредственной близости от нее.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4 действие: проверка документов и подготовка проекта решения в течение 2 рабочих дней.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Должностное лицо проверяет полноту и достоверность, а также сами сведения, содержащиеся в представленных заявлении и документах, в целях оценки их соответствия требованиям и условиям на получение муниципальной услуги, а также готовит проект решения по итогам рассмотрения заявления и документов.</w:t>
      </w:r>
    </w:p>
    <w:p w:rsidR="00000E8C" w:rsidRPr="00247687" w:rsidRDefault="00000E8C" w:rsidP="00335564">
      <w:pPr>
        <w:adjustRightInd w:val="0"/>
        <w:ind w:firstLine="709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при продлении срока действия разрешения (ордера) на осуществление земляных работ: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9.2. настоящего административного регламента, ответственный специалист отдела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 действие: проверка обоснованности сроков проведения работ в течение 1 рабочего дня. В случае если срок продления производства работ, запрашиваемые заявителем, превышают сроки, установленные для данного вида работ строительными нормами и правилами, должностное лицо вправе принять решение об их уменьшении. Кроме этого, срок продления производства земляных работ может быть перенесен с учетом имеющейся информации о производстве иного вида земляных работ на данном участке, а также при проведении массовых мероприятий в зоне производства работ или непосредственной близости от нее.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3 действие: проверка документов в течение 1 рабочего дня. Должностное лицо проверяет полноту и достоверность, а также сами сведения, содержащиеся в представленных заявлении и документах, в целях оценки их соответствия требованиям и условиям на получение муниципальной услуги.</w:t>
      </w:r>
    </w:p>
    <w:p w:rsidR="00000E8C" w:rsidRPr="00247687" w:rsidRDefault="00000E8C" w:rsidP="00335564">
      <w:pPr>
        <w:adjustRightInd w:val="0"/>
        <w:ind w:firstLine="709"/>
        <w:jc w:val="both"/>
        <w:rPr>
          <w:rStyle w:val="a4"/>
          <w:i w:val="0"/>
        </w:rPr>
      </w:pPr>
      <w:r w:rsidRPr="00247687">
        <w:rPr>
          <w:rStyle w:val="a4"/>
          <w:i w:val="0"/>
        </w:rPr>
        <w:t>при закрытии разрешения (ордера) на осуществление земляных работ: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9.3. настоящего административного регламента, ответственный специалист отдела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 действие: проверка акта приемки восстановленной территории в течение 3 рабочих дней после проведения земляных работ, в котором отражаются все элементы восстановленного благоустройства. В случае наличия недостатков (по объему, качеству, соответствию техническим условиям), выявленных в ходе приемки восстановленного благоустройства, специалист составляет акт замечаний и передает его заявителю.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Решение о закрытии разрешения принимается главой Администрации при отсутствии оснований для отказа в предоставлении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25. Принятие решения о предоставлении муниципальной услуги либо об отказе в </w:t>
      </w:r>
      <w:r w:rsidRPr="00D10D8C">
        <w:rPr>
          <w:sz w:val="24"/>
          <w:szCs w:val="24"/>
        </w:rPr>
        <w:lastRenderedPageBreak/>
        <w:t>предоставлении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25.1. Основание для начала административной процедуры: представление должностным лицом администрации для принятия решения главе местной администрации заявления и прилагаемых документов, а также проекта решения.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25.2. Лицо, ответственное за выполнение административной процедуры: специалист местной администрации, ответственный за предоставление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25.3. Содержание административного действия (административных действий), продолжительность и (или) максимальный срок его (их) выполнения: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при предоставлении (отказе в предоставлении) разрешения (ордера) на осуществление земляных работ: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 действие: рассмотрение заявления и представленных документов, а также проекта решения начальником отдела в течение 1 рабочего дня. По результатам принимается решение о подготовке решения о предоставлении услуги или уведомления об отказе в предоставлении услуги. Документы передаются ответственному специалисту для оформления решения.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 действие: подготовка решения, являющегося результатом предоставления муниципальной услуги, и его подписание осуществляется в течение 1 рабочего дня.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при продлении срока действия разрешения (ордера) на осуществление земляных работ и при закрытии разрешения (ордера) на осуществление земляных работ: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1 действие: принятие решения о продлении разрешения (ордера) на осуществление земляных работ с проставлением отметки либо о закрытии разрешения (ордера) на осуществление земляных работ и внесение соответствующей записи о закрытии разрешения (ордера) на производство земляных работ в разрешение (ордер) в течение 1 рабочего дня.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25.4. Критерий принятия решения: заявителем подтверждено право на получение услуги либо право на получение соответствующей муниципальной услуги у заявителя отсутствует.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25.5. Результат выполнения административной процедуры: подготовка и подписание решения о предоставлении услуги или уведомления об отказе в предоставлении услуги</w:t>
      </w:r>
    </w:p>
    <w:p w:rsidR="00000E8C" w:rsidRPr="00D10D8C" w:rsidRDefault="00000E8C" w:rsidP="00335564">
      <w:pPr>
        <w:adjustRightInd w:val="0"/>
        <w:ind w:firstLine="709"/>
        <w:jc w:val="both"/>
        <w:rPr>
          <w:bCs/>
          <w:sz w:val="24"/>
          <w:szCs w:val="24"/>
        </w:rPr>
      </w:pPr>
      <w:r w:rsidRPr="00D10D8C">
        <w:rPr>
          <w:bCs/>
          <w:sz w:val="24"/>
          <w:szCs w:val="24"/>
        </w:rPr>
        <w:t>26. Выдача результата.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26.1. Основание для начала административной процедуры: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а) подписанное разрешение (ордер) на осуществление земляных работ либо уведомление об отказе в предоставлении муниципальной услуги;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б) внесение соответствующей записи о продлении в разрешение (ордер) на осуществление земляных работ, удостоверенное печатью и подписью главы администрации;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в) внесение соответствующей записи о закрытии разрешения (ордера) на осуществление земляных работ в разрешение (ордер) на осуществление земляных работ, удостоверенное печатью и подписью главы местной администрации.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25.2. Лицо, ответственное за выполнение административной процедуры: специалист, ответственный за делопроизводство.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25.3. Содержание административного действия, продолжительность и (или) максимальный срок его выполнения: специалист, ответственный за делопроизводство, регистрирует в день подписания результат предоставления муниципальной услуги: разрешение (ордер) на осуществление земляных работ или уведомление об отказе в предоставлении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Направляет результат предоставления муниципальной услуги способом, указанным в заявлении в течение 3 дней со дня регистрации.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При закрытии разрешения (ордера) на осуществление земляных работ результат предоставления муниципальной услуги направляется в течение 1 рабочего дня со дня регистрации, способом, указанным в заявлении.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lastRenderedPageBreak/>
        <w:t>25.4. Критерий принятия решения: не имеется.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25.5. Результат выполнения административной процедуры: направление заявителю результата предоставления муниципальной услуги способом, указанным в заявлении.</w:t>
      </w:r>
    </w:p>
    <w:p w:rsidR="00000E8C" w:rsidRPr="00D10D8C" w:rsidRDefault="00000E8C" w:rsidP="00335564">
      <w:pPr>
        <w:pStyle w:val="a7"/>
        <w:tabs>
          <w:tab w:val="left" w:pos="1134"/>
        </w:tabs>
        <w:ind w:left="0" w:firstLine="709"/>
        <w:rPr>
          <w:sz w:val="24"/>
          <w:szCs w:val="24"/>
        </w:rPr>
      </w:pPr>
    </w:p>
    <w:p w:rsidR="00000E8C" w:rsidRPr="00D10D8C" w:rsidRDefault="00000E8C" w:rsidP="00335564">
      <w:pPr>
        <w:tabs>
          <w:tab w:val="left" w:pos="1377"/>
        </w:tabs>
        <w:jc w:val="center"/>
        <w:rPr>
          <w:b/>
          <w:bCs/>
          <w:sz w:val="24"/>
          <w:szCs w:val="24"/>
        </w:rPr>
      </w:pPr>
      <w:r w:rsidRPr="00D10D8C">
        <w:rPr>
          <w:b/>
          <w:bCs/>
          <w:sz w:val="24"/>
          <w:szCs w:val="24"/>
          <w:lang w:val="en-US"/>
        </w:rPr>
        <w:t>IV</w:t>
      </w:r>
      <w:r w:rsidRPr="00D10D8C">
        <w:rPr>
          <w:b/>
          <w:bCs/>
          <w:sz w:val="24"/>
          <w:szCs w:val="24"/>
        </w:rPr>
        <w:t>. Формы контроля за исполнением Административного регламента</w:t>
      </w:r>
    </w:p>
    <w:p w:rsidR="00000E8C" w:rsidRPr="00D10D8C" w:rsidRDefault="00000E8C" w:rsidP="00335564">
      <w:pPr>
        <w:pStyle w:val="a7"/>
        <w:ind w:left="0"/>
        <w:rPr>
          <w:b/>
          <w:bCs/>
          <w:sz w:val="24"/>
          <w:szCs w:val="24"/>
        </w:rPr>
      </w:pPr>
    </w:p>
    <w:p w:rsidR="00000E8C" w:rsidRPr="00272884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bookmarkStart w:id="36" w:name="bookmark51"/>
      <w:r w:rsidRPr="00272884">
        <w:rPr>
          <w:sz w:val="24"/>
          <w:szCs w:val="24"/>
        </w:rPr>
        <w:t>26.1.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272884" w:rsidRPr="00272884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272884">
        <w:rPr>
          <w:sz w:val="24"/>
          <w:szCs w:val="24"/>
        </w:rPr>
        <w:t xml:space="preserve">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</w:t>
      </w:r>
      <w:r w:rsidR="00272884" w:rsidRPr="00272884">
        <w:rPr>
          <w:rStyle w:val="a4"/>
          <w:i w:val="0"/>
          <w:sz w:val="24"/>
          <w:szCs w:val="24"/>
        </w:rPr>
        <w:t>главой Администрации</w:t>
      </w:r>
      <w:r w:rsidR="00272884" w:rsidRPr="00272884">
        <w:rPr>
          <w:color w:val="FF0000"/>
          <w:sz w:val="24"/>
          <w:szCs w:val="24"/>
        </w:rPr>
        <w:t xml:space="preserve"> 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26.2.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услуги, принятие решений об устранении соответствующих нарушений.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Проверки могут быть плановыми на основании планов работы администрации, либо внеплановые, в том числе по жалобе заявителей на своевременность, полноту и качество предоставления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Решение о проведении внеплановой проверки принимает глава Администрации или уполномоченное им должностное лицо администрации.</w:t>
      </w:r>
    </w:p>
    <w:p w:rsidR="00000E8C" w:rsidRPr="00864029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Для проведения проверок предоставления муниципальной услуги формирует комиссия, в состав которой включаются должностные лица и </w:t>
      </w:r>
      <w:r w:rsidRPr="00864029">
        <w:rPr>
          <w:sz w:val="24"/>
          <w:szCs w:val="24"/>
        </w:rPr>
        <w:t>специалисты администрации.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Акт подписывается всеми членами комиссии.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По результатам проведения проверок полноты и качества предоставления муниципальной услуги в случае выявления нарушений виновные лица привлекаются к дисциплинарной ответственности в соответствии с Трудовым кодексом Российской Федерации.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В случае проведения внеплановой проверки по конкретному обращению, в течение 30 календарных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Администрации или уполномоченным им должностным лицом.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26.3. Ответственность должностных лиц (специалистов отдела) за решения и действия (бездействие), принимаемые (осуществляемые) ими в ходе предоставления муниципальной услуги закрепляется в их должностных инструкциях.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 xml:space="preserve">Работники Администрации при предоставлении муниципальной услуги несут </w:t>
      </w:r>
      <w:r w:rsidRPr="00D10D8C">
        <w:rPr>
          <w:sz w:val="24"/>
          <w:szCs w:val="24"/>
        </w:rPr>
        <w:lastRenderedPageBreak/>
        <w:t>персональную ответственность: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26.4. 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000E8C" w:rsidRPr="00D10D8C" w:rsidRDefault="00000E8C" w:rsidP="00335564">
      <w:pPr>
        <w:adjustRightInd w:val="0"/>
        <w:ind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26.5. Контроль за предоставлением муниципальной услуги может быть осуществлен со стороны граждан, их объединений и организаций в соответствии с законодательством Российской Федерации.</w:t>
      </w:r>
    </w:p>
    <w:bookmarkEnd w:id="36"/>
    <w:p w:rsidR="00000E8C" w:rsidRPr="00D10D8C" w:rsidRDefault="00000E8C" w:rsidP="00335564">
      <w:pPr>
        <w:tabs>
          <w:tab w:val="left" w:pos="2079"/>
        </w:tabs>
        <w:rPr>
          <w:sz w:val="24"/>
          <w:szCs w:val="24"/>
        </w:rPr>
      </w:pPr>
    </w:p>
    <w:p w:rsidR="00000E8C" w:rsidRPr="00D10D8C" w:rsidRDefault="00000E8C" w:rsidP="00335564">
      <w:pPr>
        <w:pStyle w:val="31"/>
        <w:keepNext/>
        <w:keepLines/>
        <w:shd w:val="clear" w:color="auto" w:fill="auto"/>
        <w:tabs>
          <w:tab w:val="left" w:pos="2098"/>
        </w:tabs>
        <w:spacing w:after="0" w:line="240" w:lineRule="auto"/>
        <w:ind w:right="40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bookmark55"/>
      <w:r w:rsidRPr="00D10D8C">
        <w:rPr>
          <w:rStyle w:val="3"/>
          <w:rFonts w:ascii="Times New Roman" w:hAnsi="Times New Roman" w:cs="Times New Roman"/>
          <w:color w:val="000000"/>
          <w:sz w:val="24"/>
          <w:szCs w:val="24"/>
        </w:rPr>
        <w:t>Досудебный (внесудебный) порядок обжалования решений и действий (бездействия) Администрации, должностных лиц Администрации</w:t>
      </w:r>
      <w:bookmarkEnd w:id="37"/>
    </w:p>
    <w:p w:rsidR="00000E8C" w:rsidRPr="00D10D8C" w:rsidRDefault="00000E8C" w:rsidP="00335564">
      <w:pPr>
        <w:pStyle w:val="a7"/>
        <w:ind w:left="0"/>
        <w:rPr>
          <w:sz w:val="24"/>
          <w:szCs w:val="24"/>
        </w:rPr>
      </w:pPr>
    </w:p>
    <w:p w:rsidR="00000E8C" w:rsidRPr="00D10D8C" w:rsidRDefault="00000E8C" w:rsidP="00335564">
      <w:pPr>
        <w:tabs>
          <w:tab w:val="left" w:pos="1713"/>
        </w:tabs>
        <w:ind w:right="179" w:firstLine="709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27.1. Заявитель имеет право обратиться с жалобой, в том числе в следующих случаях:</w:t>
      </w:r>
    </w:p>
    <w:p w:rsidR="00000E8C" w:rsidRPr="00AE0D38" w:rsidRDefault="00000E8C" w:rsidP="00335564">
      <w:pPr>
        <w:pStyle w:val="a7"/>
        <w:tabs>
          <w:tab w:val="left" w:pos="1762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1) нарушение срока регистрации Заявления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услуг»;</w:t>
      </w:r>
    </w:p>
    <w:p w:rsidR="00000E8C" w:rsidRPr="00AE0D38" w:rsidRDefault="00000E8C" w:rsidP="00335564">
      <w:pPr>
        <w:pStyle w:val="a7"/>
        <w:tabs>
          <w:tab w:val="left" w:pos="1531"/>
        </w:tabs>
        <w:autoSpaceDE/>
        <w:autoSpaceDN/>
        <w:ind w:left="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2) нарушение срока предоставления Муниципальной услуги;</w:t>
      </w:r>
    </w:p>
    <w:p w:rsidR="00000E8C" w:rsidRPr="00AE0D38" w:rsidRDefault="00000E8C" w:rsidP="00335564">
      <w:pPr>
        <w:pStyle w:val="a7"/>
        <w:tabs>
          <w:tab w:val="left" w:pos="1724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:rsidR="00000E8C" w:rsidRPr="00AE0D38" w:rsidRDefault="00000E8C" w:rsidP="00335564">
      <w:pPr>
        <w:pStyle w:val="a7"/>
        <w:tabs>
          <w:tab w:val="left" w:pos="1561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4) отказа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Заявителя;</w:t>
      </w:r>
    </w:p>
    <w:p w:rsidR="00000E8C" w:rsidRPr="00AE0D38" w:rsidRDefault="00000E8C" w:rsidP="00335564">
      <w:pPr>
        <w:pStyle w:val="a7"/>
        <w:tabs>
          <w:tab w:val="left" w:pos="1638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5) отказа в предоставлении Муниципальной услуги, если основания отказа не предусмотрены законодательством Российской Федерации;</w:t>
      </w:r>
    </w:p>
    <w:p w:rsidR="00000E8C" w:rsidRPr="00AE0D38" w:rsidRDefault="00000E8C" w:rsidP="00335564">
      <w:pPr>
        <w:pStyle w:val="a7"/>
        <w:tabs>
          <w:tab w:val="left" w:pos="1566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:rsidR="00000E8C" w:rsidRPr="00AE0D38" w:rsidRDefault="00000E8C" w:rsidP="00335564">
      <w:pPr>
        <w:pStyle w:val="a7"/>
        <w:tabs>
          <w:tab w:val="left" w:pos="1666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000E8C" w:rsidRPr="00AE0D38" w:rsidRDefault="00000E8C" w:rsidP="00335564">
      <w:pPr>
        <w:pStyle w:val="a7"/>
        <w:tabs>
          <w:tab w:val="left" w:pos="1609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000E8C" w:rsidRPr="00AE0D38" w:rsidRDefault="00000E8C" w:rsidP="00335564">
      <w:pPr>
        <w:pStyle w:val="a7"/>
        <w:tabs>
          <w:tab w:val="left" w:pos="1734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законодательством Российской Федерации;</w:t>
      </w:r>
    </w:p>
    <w:p w:rsidR="00000E8C" w:rsidRPr="00AE0D38" w:rsidRDefault="00000E8C" w:rsidP="00335564">
      <w:pPr>
        <w:pStyle w:val="a7"/>
        <w:tabs>
          <w:tab w:val="left" w:pos="1695"/>
        </w:tabs>
        <w:autoSpaceDE/>
        <w:autoSpaceDN/>
        <w:ind w:left="0" w:right="20" w:firstLine="709"/>
        <w:jc w:val="both"/>
        <w:rPr>
          <w:rStyle w:val="a4"/>
          <w:i w:val="0"/>
          <w:sz w:val="24"/>
          <w:szCs w:val="24"/>
        </w:rPr>
      </w:pPr>
      <w:r w:rsidRPr="00AE0D38">
        <w:rPr>
          <w:rStyle w:val="a4"/>
          <w:i w:val="0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</w:t>
      </w:r>
      <w:r w:rsidRPr="00D10D8C">
        <w:rPr>
          <w:rStyle w:val="12"/>
          <w:color w:val="000000"/>
          <w:sz w:val="24"/>
          <w:szCs w:val="24"/>
        </w:rPr>
        <w:t xml:space="preserve"> </w:t>
      </w:r>
      <w:r w:rsidRPr="00AE0D38">
        <w:rPr>
          <w:rStyle w:val="a4"/>
          <w:i w:val="0"/>
          <w:sz w:val="24"/>
          <w:szCs w:val="24"/>
        </w:rPr>
        <w:t>для предоставления Муниципальной услуги, либо в предоставлении Муниципальной</w:t>
      </w:r>
      <w:r w:rsidRPr="00D10D8C">
        <w:rPr>
          <w:rStyle w:val="12"/>
          <w:color w:val="000000"/>
          <w:sz w:val="24"/>
          <w:szCs w:val="24"/>
        </w:rPr>
        <w:t xml:space="preserve"> </w:t>
      </w:r>
      <w:r w:rsidRPr="00AE0D38">
        <w:rPr>
          <w:rStyle w:val="a4"/>
          <w:i w:val="0"/>
          <w:sz w:val="24"/>
          <w:szCs w:val="24"/>
        </w:rPr>
        <w:t>услуги,</w:t>
      </w:r>
      <w:r w:rsidRPr="00D10D8C">
        <w:rPr>
          <w:rStyle w:val="12"/>
          <w:color w:val="000000"/>
          <w:sz w:val="24"/>
          <w:szCs w:val="24"/>
        </w:rPr>
        <w:t xml:space="preserve"> </w:t>
      </w:r>
      <w:r w:rsidRPr="00AE0D38">
        <w:rPr>
          <w:rStyle w:val="a4"/>
          <w:i w:val="0"/>
          <w:sz w:val="24"/>
          <w:szCs w:val="24"/>
        </w:rPr>
        <w:t>за исключением случаев, указанных в пункте 12 настоящего Административного регламента.</w:t>
      </w:r>
    </w:p>
    <w:p w:rsidR="00000E8C" w:rsidRPr="0076574C" w:rsidRDefault="00000E8C" w:rsidP="00335564">
      <w:pPr>
        <w:tabs>
          <w:tab w:val="left" w:pos="1665"/>
        </w:tabs>
        <w:ind w:firstLine="709"/>
        <w:jc w:val="both"/>
        <w:rPr>
          <w:sz w:val="24"/>
          <w:szCs w:val="24"/>
        </w:rPr>
      </w:pPr>
      <w:r w:rsidRPr="0076574C">
        <w:rPr>
          <w:sz w:val="24"/>
          <w:szCs w:val="24"/>
        </w:rPr>
        <w:t xml:space="preserve">27.2. Жалоба подается в письменной форме </w:t>
      </w:r>
      <w:r w:rsidRPr="0076574C">
        <w:rPr>
          <w:spacing w:val="3"/>
          <w:sz w:val="24"/>
          <w:szCs w:val="24"/>
        </w:rPr>
        <w:t xml:space="preserve">на </w:t>
      </w:r>
      <w:r w:rsidRPr="0076574C">
        <w:rPr>
          <w:sz w:val="24"/>
          <w:szCs w:val="24"/>
        </w:rPr>
        <w:t>бумажном носителе, в электронной форме:</w:t>
      </w:r>
    </w:p>
    <w:p w:rsidR="00000E8C" w:rsidRPr="0076574C" w:rsidRDefault="00000E8C" w:rsidP="00335564">
      <w:pPr>
        <w:pStyle w:val="a9"/>
        <w:numPr>
          <w:ilvl w:val="1"/>
          <w:numId w:val="7"/>
        </w:numPr>
        <w:tabs>
          <w:tab w:val="left" w:pos="709"/>
        </w:tabs>
        <w:ind w:left="0" w:firstLine="542"/>
        <w:rPr>
          <w:sz w:val="24"/>
          <w:szCs w:val="24"/>
        </w:rPr>
      </w:pPr>
      <w:r w:rsidRPr="0076574C">
        <w:rPr>
          <w:sz w:val="24"/>
          <w:szCs w:val="24"/>
        </w:rPr>
        <w:t>Главе Администрации муниципального образования на решения, действия (бездействие) заместителя Главы администрации муниципального образования, руководителя структурного подразделения;</w:t>
      </w:r>
    </w:p>
    <w:p w:rsidR="00000E8C" w:rsidRPr="0076574C" w:rsidRDefault="00000E8C" w:rsidP="00335564">
      <w:pPr>
        <w:pStyle w:val="a9"/>
        <w:numPr>
          <w:ilvl w:val="1"/>
          <w:numId w:val="7"/>
        </w:numPr>
        <w:tabs>
          <w:tab w:val="left" w:pos="709"/>
        </w:tabs>
        <w:ind w:left="0" w:firstLine="542"/>
        <w:rPr>
          <w:sz w:val="24"/>
          <w:szCs w:val="24"/>
        </w:rPr>
      </w:pPr>
      <w:r w:rsidRPr="0076574C">
        <w:rPr>
          <w:sz w:val="24"/>
          <w:szCs w:val="24"/>
        </w:rPr>
        <w:t xml:space="preserve">заместителю Главы Администрации муниципального образования или Главе </w:t>
      </w:r>
      <w:r w:rsidRPr="0076574C">
        <w:rPr>
          <w:sz w:val="24"/>
          <w:szCs w:val="24"/>
        </w:rPr>
        <w:lastRenderedPageBreak/>
        <w:t>администрации муниципального образования на решения, действия (бездействие) лица, исполняющего обязанности руководителя структурного подразделения;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709"/>
        </w:tabs>
        <w:ind w:left="0" w:firstLine="542"/>
        <w:rPr>
          <w:sz w:val="24"/>
          <w:szCs w:val="24"/>
        </w:rPr>
      </w:pPr>
      <w:r w:rsidRPr="0076574C">
        <w:rPr>
          <w:sz w:val="24"/>
          <w:szCs w:val="24"/>
        </w:rPr>
        <w:t>заместителю Главы администрации муниципального образования, руководителю структурного подразделения или лицу, исполняющему обязанности руководителя структурного подразделения, на решения, действия (бездействие</w:t>
      </w:r>
      <w:r w:rsidRPr="00D10D8C">
        <w:rPr>
          <w:sz w:val="24"/>
          <w:szCs w:val="24"/>
        </w:rPr>
        <w:t>) ответственных должностных лиц структурного подразделения.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27.3. Жалоба может быть направлена по почте, через МФЦ, с использованием информационно-телекоммуникационной сети Интернет, а также может быть принята на личном приеме заявителя.</w:t>
      </w:r>
    </w:p>
    <w:p w:rsidR="00000E8C" w:rsidRPr="00D10D8C" w:rsidRDefault="00000E8C" w:rsidP="00335564">
      <w:pPr>
        <w:pStyle w:val="a9"/>
        <w:tabs>
          <w:tab w:val="left" w:pos="1627"/>
        </w:tabs>
        <w:ind w:left="0" w:firstLine="709"/>
        <w:rPr>
          <w:sz w:val="24"/>
          <w:szCs w:val="24"/>
        </w:rPr>
      </w:pPr>
      <w:r w:rsidRPr="00D10D8C">
        <w:rPr>
          <w:sz w:val="24"/>
          <w:szCs w:val="24"/>
        </w:rPr>
        <w:t>27.4. Жалоба должна содержать: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851"/>
        </w:tabs>
        <w:ind w:left="0" w:firstLine="542"/>
        <w:rPr>
          <w:sz w:val="24"/>
          <w:szCs w:val="24"/>
        </w:rPr>
      </w:pPr>
      <w:r w:rsidRPr="00D10D8C">
        <w:rPr>
          <w:sz w:val="24"/>
          <w:szCs w:val="24"/>
        </w:rPr>
        <w:t xml:space="preserve">наименование органа, предоставляющего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 xml:space="preserve">должностного лица органа, предоставляющего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>либо муниципального служащего, решение и действия (бездействие) которого обжалуются;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851"/>
          <w:tab w:val="left" w:pos="1301"/>
        </w:tabs>
        <w:ind w:left="0" w:firstLine="542"/>
        <w:rPr>
          <w:sz w:val="24"/>
          <w:szCs w:val="24"/>
        </w:rPr>
      </w:pPr>
      <w:r w:rsidRPr="00D10D8C">
        <w:rPr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709"/>
        </w:tabs>
        <w:ind w:left="0" w:firstLine="542"/>
        <w:rPr>
          <w:sz w:val="24"/>
          <w:szCs w:val="24"/>
        </w:rPr>
      </w:pPr>
      <w:r w:rsidRPr="00D10D8C">
        <w:rPr>
          <w:sz w:val="24"/>
          <w:szCs w:val="24"/>
        </w:rPr>
        <w:t xml:space="preserve">сведения об обжалуемых решениях и действиях (бездействии) органа, предоставляющего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 xml:space="preserve">должностного лица органа, предоставляющего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>либо муниципального служащего;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709"/>
          <w:tab w:val="left" w:pos="1320"/>
        </w:tabs>
        <w:ind w:left="0" w:firstLine="542"/>
        <w:rPr>
          <w:sz w:val="24"/>
          <w:szCs w:val="24"/>
        </w:rPr>
      </w:pPr>
      <w:r w:rsidRPr="00D10D8C">
        <w:rPr>
          <w:sz w:val="24"/>
          <w:szCs w:val="24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>должностного лица органа, предоставляющего муниципальную услугу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00E8C" w:rsidRPr="00D10D8C" w:rsidRDefault="00000E8C" w:rsidP="00335564">
      <w:pPr>
        <w:tabs>
          <w:tab w:val="left" w:pos="993"/>
        </w:tabs>
        <w:ind w:left="10" w:firstLine="557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27.5. Жалоба, поступившая в орган, предоставляющий муниципальную услугу подлежит рассмотрению в течение 15 рабочих дней со дня ее регистрации, а в случае обжалования отказа органа, предоставляющего муниципальную услугу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000E8C" w:rsidRPr="00D10D8C" w:rsidRDefault="00000E8C" w:rsidP="00335564">
      <w:pPr>
        <w:tabs>
          <w:tab w:val="left" w:pos="993"/>
        </w:tabs>
        <w:ind w:left="10" w:firstLine="557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27.6. Исчерпывающий перечень оснований для приостановления рассмотрения жалобы (претензии) и случаев, в которых ответ на жалобу (претензию) не дается.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Основания для приостановления рассмотрения жалобы (претензии) отсутствуют.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Ответ на жалобу (претензию) не дается в случаях: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если в жалобе (претензии) не указаны фамилия заявителя, направившего обращение, и почтовый адрес, по которому должен быть направлен ответ, ответ на жалобу (претензию);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если текст письменной жалобы (претензии) не поддается прочтению. Жалоба (претензия) не подлежит направлению на рассмотрение, о чем в течение семи дней со дня регистрации жалобы (претензии) сообщается заявителю, направившему обращение, если фамилия и почтовый адрес отправителя поддаются прочтению.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Ответ на жалобу (претензию) по существу не дается в случаях: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Если в жалобе (претензии)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государственный орган в соответствии с его компетенцией.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Если в жалобе (претензии) содержатся нецензурные либо оскорбительные выражения, угрозы жизни, здоровью и имуществу должностного лица, а также членов его семьи, то должностное лицо, наделенное полномочиями по рассмотрению жалоб,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lastRenderedPageBreak/>
        <w:t>Если ответ по существу жалобы (претензии)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 (претензию), сообщается о невозможности дать ответ по существу в связи с недопустимостью разглашения указанных сведений.</w:t>
      </w:r>
    </w:p>
    <w:p w:rsidR="00000E8C" w:rsidRPr="00D10D8C" w:rsidRDefault="00000E8C" w:rsidP="00335564">
      <w:pPr>
        <w:pStyle w:val="a7"/>
        <w:ind w:left="0" w:firstLine="542"/>
        <w:jc w:val="both"/>
        <w:rPr>
          <w:sz w:val="24"/>
          <w:szCs w:val="24"/>
        </w:rPr>
      </w:pPr>
      <w:r w:rsidRPr="00D10D8C">
        <w:rPr>
          <w:sz w:val="24"/>
          <w:szCs w:val="24"/>
        </w:rPr>
        <w:t>В случае если причины, по которым ответ на жалобу (претензию) не мог быть дан, впоследствии были устранены, заявитель вправе повторно направить жалобу (претензию).</w:t>
      </w:r>
    </w:p>
    <w:p w:rsidR="00000E8C" w:rsidRPr="00D10D8C" w:rsidRDefault="00000E8C" w:rsidP="00335564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D10D8C">
        <w:rPr>
          <w:spacing w:val="-3"/>
          <w:sz w:val="24"/>
          <w:szCs w:val="24"/>
        </w:rPr>
        <w:t xml:space="preserve">27.7. По </w:t>
      </w:r>
      <w:r w:rsidRPr="00D10D8C">
        <w:rPr>
          <w:sz w:val="24"/>
          <w:szCs w:val="24"/>
        </w:rPr>
        <w:t>результатам рассмотрения жалобы администрация муниципального образования принимает одно из следующих решений: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709"/>
        </w:tabs>
        <w:ind w:left="0" w:firstLine="542"/>
        <w:rPr>
          <w:sz w:val="24"/>
          <w:szCs w:val="24"/>
        </w:rPr>
      </w:pPr>
      <w:r w:rsidRPr="00D10D8C">
        <w:rPr>
          <w:sz w:val="24"/>
          <w:szCs w:val="24"/>
        </w:rPr>
        <w:t xml:space="preserve">удовлетворяет жалобу, в том числе в форме отмены принятого решения, исправления допущенных органом, предоставляющим муниципальную </w:t>
      </w:r>
      <w:r w:rsidRPr="00D10D8C">
        <w:rPr>
          <w:spacing w:val="-3"/>
          <w:sz w:val="24"/>
          <w:szCs w:val="24"/>
        </w:rPr>
        <w:t xml:space="preserve">услугу, </w:t>
      </w:r>
      <w:r w:rsidRPr="00D10D8C">
        <w:rPr>
          <w:sz w:val="24"/>
          <w:szCs w:val="24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000E8C" w:rsidRPr="00D10D8C" w:rsidRDefault="00000E8C" w:rsidP="00335564">
      <w:pPr>
        <w:pStyle w:val="a9"/>
        <w:numPr>
          <w:ilvl w:val="1"/>
          <w:numId w:val="7"/>
        </w:numPr>
        <w:tabs>
          <w:tab w:val="left" w:pos="709"/>
          <w:tab w:val="left" w:pos="1296"/>
        </w:tabs>
        <w:ind w:left="0" w:firstLine="542"/>
        <w:rPr>
          <w:sz w:val="24"/>
          <w:szCs w:val="24"/>
        </w:rPr>
      </w:pPr>
      <w:r w:rsidRPr="00D10D8C">
        <w:rPr>
          <w:sz w:val="24"/>
          <w:szCs w:val="24"/>
        </w:rPr>
        <w:t>отказывает в удовлетворении жалобы.</w:t>
      </w:r>
    </w:p>
    <w:p w:rsidR="00000E8C" w:rsidRPr="00D10D8C" w:rsidRDefault="00000E8C" w:rsidP="00335564">
      <w:pPr>
        <w:pStyle w:val="a9"/>
        <w:tabs>
          <w:tab w:val="left" w:pos="1781"/>
        </w:tabs>
        <w:ind w:left="0"/>
        <w:rPr>
          <w:sz w:val="24"/>
          <w:szCs w:val="24"/>
        </w:rPr>
      </w:pPr>
      <w:r w:rsidRPr="00D10D8C">
        <w:rPr>
          <w:spacing w:val="-3"/>
          <w:sz w:val="24"/>
          <w:szCs w:val="24"/>
        </w:rPr>
        <w:t xml:space="preserve">27.8. Не </w:t>
      </w:r>
      <w:r w:rsidRPr="00D10D8C">
        <w:rPr>
          <w:sz w:val="24"/>
          <w:szCs w:val="24"/>
        </w:rPr>
        <w:t>позднее дня, следующего за днем принятия решения, указанного в пункте 6,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00E8C" w:rsidRPr="00D10D8C" w:rsidRDefault="00000E8C" w:rsidP="00335564">
      <w:pPr>
        <w:pStyle w:val="a9"/>
        <w:tabs>
          <w:tab w:val="left" w:pos="1665"/>
        </w:tabs>
        <w:ind w:left="0"/>
        <w:rPr>
          <w:sz w:val="24"/>
          <w:szCs w:val="24"/>
        </w:rPr>
      </w:pPr>
      <w:r w:rsidRPr="00D10D8C">
        <w:rPr>
          <w:sz w:val="24"/>
          <w:szCs w:val="24"/>
        </w:rPr>
        <w:t>27.9.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00E8C" w:rsidRPr="00D10D8C" w:rsidRDefault="00000E8C" w:rsidP="00000E8C">
      <w:pPr>
        <w:pStyle w:val="a7"/>
        <w:tabs>
          <w:tab w:val="left" w:pos="8011"/>
        </w:tabs>
        <w:ind w:left="0"/>
        <w:rPr>
          <w:sz w:val="24"/>
          <w:szCs w:val="24"/>
        </w:rPr>
      </w:pPr>
    </w:p>
    <w:p w:rsidR="00000E8C" w:rsidRPr="00D10D8C" w:rsidRDefault="00000E8C" w:rsidP="00000E8C">
      <w:pPr>
        <w:rPr>
          <w:sz w:val="24"/>
          <w:szCs w:val="24"/>
        </w:rPr>
        <w:sectPr w:rsidR="00000E8C" w:rsidRPr="00D10D8C" w:rsidSect="00D10D8C">
          <w:headerReference w:type="default" r:id="rId12"/>
          <w:pgSz w:w="11910" w:h="16840"/>
          <w:pgMar w:top="1134" w:right="851" w:bottom="1134" w:left="1701" w:header="471" w:footer="0" w:gutter="0"/>
          <w:cols w:space="720"/>
        </w:sect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  <w:bookmarkStart w:id="38" w:name="_Hlk34130376"/>
      <w:r w:rsidRPr="0076574C">
        <w:rPr>
          <w:sz w:val="22"/>
          <w:szCs w:val="22"/>
        </w:rPr>
        <w:lastRenderedPageBreak/>
        <w:t>Приложение № 1</w:t>
      </w:r>
    </w:p>
    <w:p w:rsidR="00000E8C" w:rsidRPr="0076574C" w:rsidRDefault="00000E8C" w:rsidP="00000E8C">
      <w:pPr>
        <w:pStyle w:val="a7"/>
        <w:ind w:left="4843" w:right="181"/>
        <w:rPr>
          <w:sz w:val="22"/>
          <w:szCs w:val="22"/>
        </w:rPr>
      </w:pPr>
      <w:r w:rsidRPr="0076574C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76574C">
        <w:rPr>
          <w:bCs/>
          <w:sz w:val="22"/>
          <w:szCs w:val="22"/>
        </w:rPr>
        <w:t>земляных работ</w:t>
      </w:r>
      <w:r w:rsidRPr="0076574C">
        <w:rPr>
          <w:sz w:val="22"/>
          <w:szCs w:val="22"/>
        </w:rPr>
        <w:t xml:space="preserve"> на территории </w:t>
      </w:r>
      <w:r w:rsidR="00A71ACB">
        <w:rPr>
          <w:sz w:val="22"/>
          <w:szCs w:val="22"/>
        </w:rPr>
        <w:t>Высокского</w:t>
      </w:r>
      <w:r w:rsidR="00247687">
        <w:rPr>
          <w:sz w:val="22"/>
          <w:szCs w:val="22"/>
        </w:rPr>
        <w:t xml:space="preserve"> </w:t>
      </w:r>
      <w:r w:rsidRPr="0076574C">
        <w:rPr>
          <w:sz w:val="22"/>
          <w:szCs w:val="22"/>
        </w:rPr>
        <w:t xml:space="preserve"> сельского поселения», утвержденному постановлением </w:t>
      </w:r>
      <w:r w:rsidR="00A71ACB">
        <w:rPr>
          <w:sz w:val="22"/>
          <w:szCs w:val="22"/>
        </w:rPr>
        <w:t>Высокской</w:t>
      </w:r>
      <w:r w:rsidR="00247687">
        <w:rPr>
          <w:sz w:val="22"/>
          <w:szCs w:val="22"/>
        </w:rPr>
        <w:t xml:space="preserve"> сельской </w:t>
      </w:r>
      <w:r w:rsidRPr="0076574C">
        <w:rPr>
          <w:sz w:val="22"/>
          <w:szCs w:val="22"/>
        </w:rPr>
        <w:t xml:space="preserve"> администрации</w:t>
      </w: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  <w:r w:rsidRPr="0076574C">
        <w:rPr>
          <w:sz w:val="22"/>
          <w:szCs w:val="22"/>
        </w:rPr>
        <w:t xml:space="preserve">от </w:t>
      </w:r>
      <w:r w:rsidR="00A71ACB">
        <w:rPr>
          <w:sz w:val="22"/>
          <w:szCs w:val="22"/>
        </w:rPr>
        <w:t>23.07.2020</w:t>
      </w:r>
      <w:r w:rsidRPr="0076574C">
        <w:rPr>
          <w:sz w:val="22"/>
          <w:szCs w:val="22"/>
        </w:rPr>
        <w:t xml:space="preserve"> № </w:t>
      </w:r>
      <w:r w:rsidR="00A71ACB">
        <w:rPr>
          <w:sz w:val="22"/>
          <w:szCs w:val="22"/>
        </w:rPr>
        <w:t>17</w:t>
      </w:r>
    </w:p>
    <w:bookmarkEnd w:id="38"/>
    <w:p w:rsidR="00000E8C" w:rsidRPr="0076574C" w:rsidRDefault="00000E8C" w:rsidP="00000E8C">
      <w:pPr>
        <w:ind w:left="4785"/>
        <w:rPr>
          <w:lang w:eastAsia="en-US" w:bidi="ar-SA"/>
        </w:rPr>
      </w:pPr>
    </w:p>
    <w:p w:rsidR="00000E8C" w:rsidRPr="00601639" w:rsidRDefault="00000E8C" w:rsidP="00000E8C">
      <w:pPr>
        <w:rPr>
          <w:sz w:val="28"/>
          <w:szCs w:val="28"/>
          <w:lang w:eastAsia="en-US" w:bidi="ar-SA"/>
        </w:rPr>
      </w:pPr>
    </w:p>
    <w:p w:rsidR="00000E8C" w:rsidRPr="00601639" w:rsidRDefault="00000E8C" w:rsidP="00000E8C">
      <w:pPr>
        <w:rPr>
          <w:sz w:val="28"/>
          <w:szCs w:val="28"/>
          <w:lang w:eastAsia="en-US" w:bidi="ar-SA"/>
        </w:rPr>
      </w:pPr>
    </w:p>
    <w:p w:rsidR="00000E8C" w:rsidRPr="0076574C" w:rsidRDefault="00000E8C" w:rsidP="00000E8C">
      <w:pPr>
        <w:widowControl/>
        <w:autoSpaceDE/>
        <w:autoSpaceDN/>
        <w:jc w:val="center"/>
        <w:rPr>
          <w:b/>
          <w:bCs/>
          <w:color w:val="000000"/>
          <w:lang w:bidi="ar-SA"/>
        </w:rPr>
      </w:pPr>
      <w:r w:rsidRPr="0076574C">
        <w:rPr>
          <w:b/>
          <w:bCs/>
          <w:color w:val="000000"/>
          <w:lang w:bidi="ar-SA"/>
        </w:rPr>
        <w:t xml:space="preserve">РАЗРЕШЕНИЕ </w:t>
      </w:r>
    </w:p>
    <w:p w:rsidR="00000E8C" w:rsidRPr="0076574C" w:rsidRDefault="00000E8C" w:rsidP="00000E8C">
      <w:pPr>
        <w:widowControl/>
        <w:autoSpaceDE/>
        <w:autoSpaceDN/>
        <w:jc w:val="center"/>
        <w:rPr>
          <w:b/>
          <w:bCs/>
          <w:color w:val="000000"/>
          <w:lang w:bidi="ar-SA"/>
        </w:rPr>
      </w:pPr>
      <w:r w:rsidRPr="0076574C">
        <w:rPr>
          <w:b/>
          <w:bCs/>
          <w:color w:val="000000"/>
          <w:lang w:bidi="ar-SA"/>
        </w:rPr>
        <w:t xml:space="preserve">на осуществление земляных работ на территории </w:t>
      </w:r>
    </w:p>
    <w:p w:rsidR="00000E8C" w:rsidRPr="0076574C" w:rsidRDefault="00000E8C" w:rsidP="00000E8C">
      <w:pPr>
        <w:widowControl/>
        <w:autoSpaceDE/>
        <w:autoSpaceDN/>
        <w:jc w:val="center"/>
        <w:rPr>
          <w:i/>
          <w:iCs/>
          <w:color w:val="000000"/>
          <w:lang w:bidi="ar-SA"/>
        </w:rPr>
      </w:pPr>
      <w:r w:rsidRPr="0076574C">
        <w:rPr>
          <w:i/>
          <w:iCs/>
          <w:color w:val="000000"/>
          <w:lang w:bidi="ar-SA"/>
        </w:rPr>
        <w:t>(наименование муниципального образования)</w:t>
      </w:r>
    </w:p>
    <w:p w:rsidR="00000E8C" w:rsidRPr="0076574C" w:rsidRDefault="00000E8C" w:rsidP="00000E8C">
      <w:pPr>
        <w:widowControl/>
        <w:autoSpaceDE/>
        <w:autoSpaceDN/>
        <w:jc w:val="both"/>
        <w:rPr>
          <w:b/>
          <w:bCs/>
          <w:color w:val="000000"/>
          <w:lang w:bidi="ar-SA"/>
        </w:rPr>
      </w:pPr>
      <w:r w:rsidRPr="0076574C">
        <w:rPr>
          <w:i/>
          <w:iCs/>
          <w:color w:val="000000"/>
          <w:lang w:bidi="ar-SA"/>
        </w:rPr>
        <w:t>_</w:t>
      </w:r>
      <w:r w:rsidRPr="0076574C">
        <w:rPr>
          <w:b/>
          <w:bCs/>
          <w:color w:val="000000"/>
          <w:lang w:bidi="ar-SA"/>
        </w:rPr>
        <w:t xml:space="preserve">_______________________________________________________________________ </w:t>
      </w:r>
    </w:p>
    <w:p w:rsidR="00000E8C" w:rsidRPr="0076574C" w:rsidRDefault="00000E8C" w:rsidP="00000E8C">
      <w:pPr>
        <w:widowControl/>
        <w:autoSpaceDE/>
        <w:autoSpaceDN/>
        <w:jc w:val="center"/>
        <w:rPr>
          <w:i/>
          <w:iCs/>
          <w:color w:val="000000"/>
          <w:lang w:bidi="ar-SA"/>
        </w:rPr>
      </w:pPr>
      <w:r w:rsidRPr="0076574C">
        <w:rPr>
          <w:i/>
          <w:iCs/>
          <w:color w:val="000000"/>
          <w:lang w:bidi="ar-SA"/>
        </w:rPr>
        <w:t>(наименование администрации муниципального образования)</w:t>
      </w:r>
    </w:p>
    <w:p w:rsidR="00000E8C" w:rsidRPr="0076574C" w:rsidRDefault="00000E8C" w:rsidP="00000E8C">
      <w:pPr>
        <w:widowControl/>
        <w:autoSpaceDE/>
        <w:autoSpaceDN/>
        <w:jc w:val="center"/>
        <w:rPr>
          <w:color w:val="000000"/>
          <w:lang w:bidi="ar-SA"/>
        </w:rPr>
      </w:pPr>
    </w:p>
    <w:p w:rsidR="00000E8C" w:rsidRPr="0076574C" w:rsidRDefault="00000E8C" w:rsidP="00000E8C">
      <w:pPr>
        <w:widowControl/>
        <w:autoSpaceDE/>
        <w:autoSpaceDN/>
        <w:jc w:val="center"/>
        <w:rPr>
          <w:i/>
          <w:iCs/>
          <w:color w:val="000000"/>
          <w:lang w:bidi="ar-SA"/>
        </w:rPr>
      </w:pPr>
      <w:r w:rsidRPr="0076574C">
        <w:rPr>
          <w:color w:val="000000"/>
          <w:lang w:bidi="ar-SA"/>
        </w:rPr>
        <w:t xml:space="preserve">Почтовый адрес: </w:t>
      </w:r>
      <w:r w:rsidRPr="0076574C">
        <w:rPr>
          <w:i/>
          <w:iCs/>
          <w:color w:val="000000"/>
          <w:lang w:bidi="ar-SA"/>
        </w:rPr>
        <w:t xml:space="preserve">(индекс, субъект РФ, район, населенный пункт, улица, номер дома)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«____» ______________ 20___ г. </w:t>
      </w:r>
      <w:r w:rsidRPr="0076574C">
        <w:rPr>
          <w:color w:val="000000"/>
          <w:lang w:bidi="ar-SA"/>
        </w:rPr>
        <w:tab/>
      </w:r>
      <w:r w:rsidRPr="0076574C">
        <w:rPr>
          <w:color w:val="000000"/>
          <w:lang w:bidi="ar-SA"/>
        </w:rPr>
        <w:tab/>
      </w:r>
      <w:r w:rsidRPr="0076574C">
        <w:rPr>
          <w:color w:val="000000"/>
          <w:lang w:bidi="ar-SA"/>
        </w:rPr>
        <w:tab/>
      </w:r>
      <w:r w:rsidRPr="0076574C">
        <w:rPr>
          <w:color w:val="000000"/>
          <w:lang w:bidi="ar-SA"/>
        </w:rPr>
        <w:tab/>
      </w:r>
      <w:r w:rsidRPr="0076574C">
        <w:rPr>
          <w:color w:val="000000"/>
          <w:lang w:bidi="ar-SA"/>
        </w:rPr>
        <w:tab/>
      </w:r>
      <w:r w:rsidRPr="0076574C">
        <w:rPr>
          <w:color w:val="000000"/>
          <w:lang w:bidi="ar-SA"/>
        </w:rPr>
        <w:tab/>
        <w:t xml:space="preserve">   № __________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Заказчику ____________________________________________________________________ (наименование организации (юридического лица); фамилия, имя и отчество физического лица)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Подрядчику ___________________________________________________________________ (наименование подрядчика)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Разрешается осуществление земляных работ по адресу: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_____________________________________________________________________________ _____________________________________________________________________________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Дата начала работ: «____» _____________ 20____ г.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Дата окончания работ : «____» ______________20____ г.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Вид работ: __________________________________________________________________ (аварийные/плановые)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Ответственным за работы является: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от заказчика ___________________________________, телефон ________________________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от подрядчика _____________________________, телефон _______________________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который(е) обязан(ы) вести работы с соблюдением следующих условий: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1. обеспечить безопасное передвижение пешеходов и проезд автомобильного транспорта;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2. установить ограждения и сигнальные знаки;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3. обеспечить вывоз грунта и строительного мусора, не нарушать зеленых насаждений;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4. ведение работ осуществлять в соответствии с графиком производства работ;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5. восстановить благоустройство в полном объеме;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6. обеспечить хранение данного разрешения на месте проведения земляных работ и предъявлять его по первому требованию лиц, контролирующих осуществление земляных работ;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7. по окончании работ сдать данное разрешение в Администрацию. </w:t>
      </w:r>
    </w:p>
    <w:p w:rsidR="00000E8C" w:rsidRPr="0076574C" w:rsidRDefault="00000E8C" w:rsidP="00000E8C">
      <w:pPr>
        <w:widowControl/>
        <w:autoSpaceDE/>
        <w:autoSpaceDN/>
        <w:ind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Срок проведения работ по первичному восстановлению благоустройства: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до __________ 20___ г.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Восстановление благоустройства в полном объеме осуществить до _____________ 20___ г.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</w:p>
    <w:p w:rsidR="00000E8C" w:rsidRPr="0076574C" w:rsidRDefault="00000E8C" w:rsidP="00000E8C">
      <w:pPr>
        <w:widowControl/>
        <w:autoSpaceDE/>
        <w:autoSpaceDN/>
        <w:jc w:val="both"/>
        <w:rPr>
          <w:i/>
          <w:iCs/>
          <w:color w:val="000000"/>
          <w:lang w:bidi="ar-SA"/>
        </w:rPr>
      </w:pPr>
      <w:r w:rsidRPr="0076574C">
        <w:rPr>
          <w:color w:val="000000"/>
          <w:lang w:bidi="ar-SA"/>
        </w:rPr>
        <w:t>Руководитель ________________________________ (</w:t>
      </w:r>
      <w:r w:rsidRPr="0076574C">
        <w:rPr>
          <w:i/>
          <w:iCs/>
          <w:color w:val="000000"/>
          <w:lang w:bidi="ar-SA"/>
        </w:rPr>
        <w:t xml:space="preserve">И.О.Фамилия) </w:t>
      </w:r>
    </w:p>
    <w:p w:rsidR="00000E8C" w:rsidRPr="0076574C" w:rsidRDefault="00000E8C" w:rsidP="00000E8C">
      <w:pPr>
        <w:widowControl/>
        <w:autoSpaceDE/>
        <w:autoSpaceDN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 xml:space="preserve">(подпись) </w:t>
      </w:r>
    </w:p>
    <w:p w:rsidR="00000E8C" w:rsidRPr="0076574C" w:rsidRDefault="00000E8C" w:rsidP="00000E8C">
      <w:pPr>
        <w:widowControl/>
        <w:autoSpaceDE/>
        <w:autoSpaceDN/>
        <w:ind w:left="2832" w:firstLine="708"/>
        <w:jc w:val="both"/>
        <w:rPr>
          <w:color w:val="000000"/>
          <w:lang w:bidi="ar-SA"/>
        </w:rPr>
      </w:pPr>
      <w:r w:rsidRPr="0076574C">
        <w:rPr>
          <w:color w:val="000000"/>
          <w:lang w:bidi="ar-SA"/>
        </w:rPr>
        <w:t>М.П.</w:t>
      </w:r>
    </w:p>
    <w:p w:rsidR="00000E8C" w:rsidRPr="0076574C" w:rsidRDefault="00000E8C" w:rsidP="00000E8C">
      <w:pPr>
        <w:widowControl/>
        <w:autoSpaceDE/>
        <w:autoSpaceDN/>
        <w:ind w:left="2832" w:firstLine="708"/>
        <w:jc w:val="both"/>
        <w:rPr>
          <w:lang w:bidi="ar-SA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19"/>
        <w:gridCol w:w="4820"/>
      </w:tblGrid>
      <w:tr w:rsidR="00000E8C" w:rsidRPr="0076574C" w:rsidTr="00D10D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E8C" w:rsidRPr="0076574C" w:rsidRDefault="00000E8C" w:rsidP="00D10D8C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 xml:space="preserve">Срок действия разрешения продлен до 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lang w:bidi="ar-SA"/>
              </w:rPr>
            </w:pPr>
            <w:r w:rsidRPr="0076574C">
              <w:rPr>
                <w:color w:val="000000"/>
                <w:lang w:bidi="ar-SA"/>
              </w:rPr>
              <w:t>«____» __________ 20____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E8C" w:rsidRPr="0076574C" w:rsidRDefault="00000E8C" w:rsidP="00D10D8C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>Разрешение на осуществление земляных работ закрыто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lang w:bidi="ar-SA"/>
              </w:rPr>
            </w:pPr>
            <w:r w:rsidRPr="0076574C">
              <w:rPr>
                <w:color w:val="000000"/>
                <w:lang w:bidi="ar-SA"/>
              </w:rPr>
              <w:t xml:space="preserve"> «____» ___________ 20___ г.</w:t>
            </w:r>
          </w:p>
        </w:tc>
      </w:tr>
      <w:tr w:rsidR="00000E8C" w:rsidRPr="0076574C" w:rsidTr="00D10D8C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E8C" w:rsidRPr="0076574C" w:rsidRDefault="00000E8C" w:rsidP="00D10D8C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>Руководитель: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i/>
                <w:iCs/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 xml:space="preserve">_________________ </w:t>
            </w:r>
            <w:r w:rsidRPr="0076574C">
              <w:rPr>
                <w:i/>
                <w:iCs/>
                <w:color w:val="000000"/>
                <w:lang w:bidi="ar-SA"/>
              </w:rPr>
              <w:t>(И.О. Фамилия)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lang w:bidi="ar-SA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E8C" w:rsidRPr="0076574C" w:rsidRDefault="00000E8C" w:rsidP="00D10D8C">
            <w:pPr>
              <w:widowControl/>
              <w:autoSpaceDE/>
              <w:autoSpaceDN/>
              <w:rPr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>Руководитель: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i/>
                <w:iCs/>
                <w:color w:val="000000"/>
                <w:lang w:bidi="ar-SA"/>
              </w:rPr>
            </w:pPr>
            <w:r w:rsidRPr="0076574C">
              <w:rPr>
                <w:color w:val="000000"/>
                <w:lang w:bidi="ar-SA"/>
              </w:rPr>
              <w:t xml:space="preserve">_________________ </w:t>
            </w:r>
            <w:r w:rsidRPr="0076574C">
              <w:rPr>
                <w:i/>
                <w:iCs/>
                <w:color w:val="000000"/>
                <w:lang w:bidi="ar-SA"/>
              </w:rPr>
              <w:t>(И.О. Фамилия)</w:t>
            </w:r>
          </w:p>
          <w:p w:rsidR="00000E8C" w:rsidRPr="0076574C" w:rsidRDefault="00000E8C" w:rsidP="00D10D8C">
            <w:pPr>
              <w:widowControl/>
              <w:autoSpaceDE/>
              <w:autoSpaceDN/>
              <w:rPr>
                <w:lang w:bidi="ar-SA"/>
              </w:rPr>
            </w:pPr>
          </w:p>
        </w:tc>
      </w:tr>
    </w:tbl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  <w:r w:rsidRPr="0076574C">
        <w:rPr>
          <w:sz w:val="22"/>
          <w:szCs w:val="22"/>
        </w:rPr>
        <w:lastRenderedPageBreak/>
        <w:t>Приложение № 2</w:t>
      </w:r>
    </w:p>
    <w:p w:rsidR="00000E8C" w:rsidRPr="0076574C" w:rsidRDefault="00000E8C" w:rsidP="00000E8C">
      <w:pPr>
        <w:pStyle w:val="a7"/>
        <w:ind w:left="4843" w:right="181"/>
        <w:rPr>
          <w:sz w:val="22"/>
          <w:szCs w:val="22"/>
        </w:rPr>
      </w:pPr>
      <w:r w:rsidRPr="0076574C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76574C">
        <w:rPr>
          <w:bCs/>
          <w:sz w:val="22"/>
          <w:szCs w:val="22"/>
        </w:rPr>
        <w:t>земляных работ</w:t>
      </w:r>
      <w:r w:rsidRPr="0076574C">
        <w:rPr>
          <w:sz w:val="22"/>
          <w:szCs w:val="22"/>
        </w:rPr>
        <w:t xml:space="preserve"> на территории </w:t>
      </w:r>
      <w:r w:rsidR="00A71ACB">
        <w:rPr>
          <w:sz w:val="22"/>
          <w:szCs w:val="22"/>
        </w:rPr>
        <w:t>Высокского</w:t>
      </w:r>
      <w:r w:rsidR="00247687">
        <w:rPr>
          <w:sz w:val="22"/>
          <w:szCs w:val="22"/>
        </w:rPr>
        <w:t xml:space="preserve"> </w:t>
      </w:r>
      <w:r w:rsidRPr="0076574C">
        <w:rPr>
          <w:sz w:val="22"/>
          <w:szCs w:val="22"/>
        </w:rPr>
        <w:t xml:space="preserve"> сельского поселения, утвержденному постановлением </w:t>
      </w:r>
      <w:r w:rsidR="00A71ACB">
        <w:rPr>
          <w:sz w:val="22"/>
          <w:szCs w:val="22"/>
        </w:rPr>
        <w:t>Высок</w:t>
      </w:r>
      <w:r w:rsidR="00247687">
        <w:rPr>
          <w:sz w:val="22"/>
          <w:szCs w:val="22"/>
        </w:rPr>
        <w:t xml:space="preserve">ской сельской </w:t>
      </w:r>
      <w:r w:rsidRPr="0076574C">
        <w:rPr>
          <w:sz w:val="22"/>
          <w:szCs w:val="22"/>
        </w:rPr>
        <w:t xml:space="preserve"> администрации</w:t>
      </w: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  <w:r w:rsidRPr="0076574C">
        <w:rPr>
          <w:sz w:val="22"/>
          <w:szCs w:val="22"/>
        </w:rPr>
        <w:t xml:space="preserve">от </w:t>
      </w:r>
      <w:r w:rsidR="00A71ACB">
        <w:rPr>
          <w:sz w:val="22"/>
          <w:szCs w:val="22"/>
        </w:rPr>
        <w:t>23.07.2020</w:t>
      </w:r>
      <w:r w:rsidRPr="0076574C">
        <w:rPr>
          <w:sz w:val="22"/>
          <w:szCs w:val="22"/>
        </w:rPr>
        <w:t xml:space="preserve"> № </w:t>
      </w:r>
      <w:r w:rsidR="00A71ACB">
        <w:rPr>
          <w:sz w:val="22"/>
          <w:szCs w:val="22"/>
        </w:rPr>
        <w:t>17</w:t>
      </w: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tabs>
          <w:tab w:val="left" w:pos="142"/>
          <w:tab w:val="left" w:pos="284"/>
        </w:tabs>
        <w:jc w:val="center"/>
        <w:rPr>
          <w:bCs/>
        </w:rPr>
      </w:pPr>
    </w:p>
    <w:p w:rsidR="00000E8C" w:rsidRPr="0076574C" w:rsidRDefault="00000E8C" w:rsidP="00000E8C">
      <w:pPr>
        <w:tabs>
          <w:tab w:val="left" w:pos="142"/>
          <w:tab w:val="left" w:pos="284"/>
        </w:tabs>
        <w:jc w:val="center"/>
        <w:rPr>
          <w:rFonts w:eastAsia="Calibri"/>
          <w:bCs/>
        </w:rPr>
      </w:pPr>
      <w:r w:rsidRPr="0076574C">
        <w:rPr>
          <w:rFonts w:eastAsia="Calibri"/>
          <w:bCs/>
        </w:rPr>
        <w:t>Информация о месте нахождения и графике работы администрации муниципального образования</w:t>
      </w:r>
    </w:p>
    <w:p w:rsidR="00000E8C" w:rsidRPr="0076574C" w:rsidRDefault="00000E8C" w:rsidP="00000E8C">
      <w:pPr>
        <w:tabs>
          <w:tab w:val="left" w:pos="142"/>
          <w:tab w:val="left" w:pos="284"/>
        </w:tabs>
        <w:jc w:val="center"/>
      </w:pPr>
    </w:p>
    <w:p w:rsidR="00000E8C" w:rsidRPr="0076574C" w:rsidRDefault="00000E8C" w:rsidP="00000E8C">
      <w:pPr>
        <w:tabs>
          <w:tab w:val="left" w:pos="142"/>
          <w:tab w:val="left" w:pos="284"/>
        </w:tabs>
        <w:adjustRightInd w:val="0"/>
        <w:ind w:firstLine="709"/>
        <w:jc w:val="both"/>
      </w:pPr>
      <w:r w:rsidRPr="0076574C">
        <w:t xml:space="preserve">Место нахождения: </w:t>
      </w:r>
      <w:r w:rsidR="0076574C">
        <w:t>24331</w:t>
      </w:r>
      <w:r w:rsidR="00104878">
        <w:t>4</w:t>
      </w:r>
      <w:r w:rsidR="00104878">
        <w:rPr>
          <w:rFonts w:eastAsia="Calibri"/>
        </w:rPr>
        <w:t xml:space="preserve">, Брянская область, </w:t>
      </w:r>
      <w:r w:rsidR="0076574C">
        <w:rPr>
          <w:rFonts w:eastAsia="Calibri"/>
        </w:rPr>
        <w:t xml:space="preserve">Унечский </w:t>
      </w:r>
      <w:r w:rsidR="00104878">
        <w:rPr>
          <w:rFonts w:eastAsia="Calibri"/>
        </w:rPr>
        <w:t xml:space="preserve">район, село </w:t>
      </w:r>
      <w:r w:rsidR="00A71ACB">
        <w:rPr>
          <w:rFonts w:eastAsia="Calibri"/>
        </w:rPr>
        <w:t>Высокое</w:t>
      </w:r>
      <w:r w:rsidR="00104878">
        <w:rPr>
          <w:rFonts w:eastAsia="Calibri"/>
        </w:rPr>
        <w:t>,</w:t>
      </w:r>
      <w:r w:rsidRPr="0076574C">
        <w:rPr>
          <w:rFonts w:eastAsia="Calibri"/>
        </w:rPr>
        <w:t xml:space="preserve"> </w:t>
      </w:r>
      <w:r w:rsidRPr="0076574C">
        <w:rPr>
          <w:rStyle w:val="a4"/>
          <w:rFonts w:eastAsia="Calibri"/>
          <w:i w:val="0"/>
        </w:rPr>
        <w:t xml:space="preserve">ул. </w:t>
      </w:r>
      <w:r w:rsidR="00A71ACB">
        <w:rPr>
          <w:rStyle w:val="a4"/>
          <w:rFonts w:eastAsia="Calibri"/>
          <w:i w:val="0"/>
        </w:rPr>
        <w:t>Дружбы</w:t>
      </w:r>
      <w:r w:rsidRPr="0076574C">
        <w:rPr>
          <w:rStyle w:val="a4"/>
          <w:rFonts w:eastAsia="Calibri"/>
          <w:i w:val="0"/>
        </w:rPr>
        <w:t>, д.</w:t>
      </w:r>
      <w:r w:rsidR="00A71ACB">
        <w:rPr>
          <w:rStyle w:val="a4"/>
          <w:rFonts w:eastAsia="Calibri"/>
          <w:i w:val="0"/>
        </w:rPr>
        <w:t>10а</w:t>
      </w:r>
      <w:r w:rsidRPr="0076574C">
        <w:rPr>
          <w:rFonts w:eastAsia="Calibri"/>
          <w:color w:val="FF0000"/>
        </w:rPr>
        <w:t xml:space="preserve"> </w:t>
      </w:r>
    </w:p>
    <w:p w:rsidR="00000E8C" w:rsidRPr="0076574C" w:rsidRDefault="00000E8C" w:rsidP="00000E8C">
      <w:pPr>
        <w:tabs>
          <w:tab w:val="left" w:pos="142"/>
          <w:tab w:val="left" w:pos="284"/>
        </w:tabs>
        <w:adjustRightInd w:val="0"/>
        <w:ind w:firstLine="709"/>
        <w:jc w:val="both"/>
      </w:pPr>
      <w:r w:rsidRPr="0076574C">
        <w:t>Справочные телефоны Местной администрации: 8 (48</w:t>
      </w:r>
      <w:r w:rsidR="0076574C">
        <w:t>351</w:t>
      </w:r>
      <w:r w:rsidRPr="0076574C">
        <w:t>)</w:t>
      </w:r>
      <w:r w:rsidR="0076574C">
        <w:t>-</w:t>
      </w:r>
      <w:r w:rsidR="00A71ACB">
        <w:t>98-383</w:t>
      </w:r>
      <w:r w:rsidRPr="0076574C">
        <w:t>;</w:t>
      </w:r>
    </w:p>
    <w:p w:rsidR="00000E8C" w:rsidRPr="0076574C" w:rsidRDefault="00000E8C" w:rsidP="00000E8C">
      <w:pPr>
        <w:tabs>
          <w:tab w:val="left" w:pos="142"/>
          <w:tab w:val="left" w:pos="284"/>
        </w:tabs>
        <w:adjustRightInd w:val="0"/>
        <w:ind w:firstLine="709"/>
        <w:jc w:val="both"/>
      </w:pPr>
      <w:r w:rsidRPr="0076574C">
        <w:t>Факс: 8 (48</w:t>
      </w:r>
      <w:r w:rsidR="0076574C">
        <w:t>351</w:t>
      </w:r>
      <w:r w:rsidRPr="0076574C">
        <w:t>)</w:t>
      </w:r>
      <w:r w:rsidR="00A71ACB">
        <w:t>98-383</w:t>
      </w:r>
      <w:r w:rsidRPr="0076574C">
        <w:t>;</w:t>
      </w:r>
    </w:p>
    <w:p w:rsidR="00A71ACB" w:rsidRPr="00A71ACB" w:rsidRDefault="00000E8C" w:rsidP="00A71ACB">
      <w:pPr>
        <w:shd w:val="clear" w:color="auto" w:fill="F7F7F7"/>
        <w:spacing w:line="300" w:lineRule="atLeast"/>
        <w:rPr>
          <w:rFonts w:ascii="Arial" w:hAnsi="Arial" w:cs="Arial"/>
          <w:sz w:val="23"/>
          <w:szCs w:val="23"/>
          <w:lang w:bidi="ar-SA"/>
        </w:rPr>
      </w:pPr>
      <w:r w:rsidRPr="0076574C">
        <w:t>Адрес электронной почты Администрации</w:t>
      </w:r>
      <w:r w:rsidR="001B7D13">
        <w:t xml:space="preserve"> </w:t>
      </w:r>
      <w:r w:rsidR="00A71ACB">
        <w:t>Высокского</w:t>
      </w:r>
      <w:r w:rsidR="001B7D13">
        <w:t xml:space="preserve"> сельского поселения </w:t>
      </w:r>
      <w:r w:rsidRPr="0076574C">
        <w:t>:</w:t>
      </w:r>
      <w:r w:rsidR="00671AB2">
        <w:t xml:space="preserve"> </w:t>
      </w:r>
      <w:r w:rsidR="00A71ACB" w:rsidRPr="00A71ACB">
        <w:rPr>
          <w:rFonts w:ascii="Arial" w:hAnsi="Arial" w:cs="Arial"/>
          <w:b/>
          <w:sz w:val="20"/>
          <w:szCs w:val="20"/>
          <w:lang w:bidi="ar-SA"/>
        </w:rPr>
        <w:t>visokskaya.admi@list.ru</w:t>
      </w:r>
    </w:p>
    <w:p w:rsidR="00671AB2" w:rsidRDefault="00671AB2" w:rsidP="00671AB2">
      <w:pPr>
        <w:ind w:left="437" w:right="557"/>
      </w:pPr>
    </w:p>
    <w:p w:rsidR="00000E8C" w:rsidRPr="0076574C" w:rsidRDefault="00000E8C" w:rsidP="00000E8C">
      <w:pPr>
        <w:tabs>
          <w:tab w:val="left" w:pos="142"/>
          <w:tab w:val="left" w:pos="284"/>
        </w:tabs>
        <w:jc w:val="both"/>
      </w:pPr>
    </w:p>
    <w:p w:rsidR="00000E8C" w:rsidRPr="0076574C" w:rsidRDefault="00000E8C" w:rsidP="00000E8C">
      <w:pPr>
        <w:tabs>
          <w:tab w:val="left" w:pos="142"/>
          <w:tab w:val="left" w:pos="284"/>
        </w:tabs>
        <w:ind w:firstLine="709"/>
        <w:jc w:val="both"/>
      </w:pPr>
      <w:r w:rsidRPr="0076574C">
        <w:t>График работы Местной администрации:</w:t>
      </w:r>
    </w:p>
    <w:p w:rsidR="00000E8C" w:rsidRPr="0076574C" w:rsidRDefault="00000E8C" w:rsidP="00000E8C">
      <w:pPr>
        <w:tabs>
          <w:tab w:val="left" w:pos="142"/>
          <w:tab w:val="left" w:pos="284"/>
        </w:tabs>
        <w:ind w:firstLine="709"/>
        <w:jc w:val="both"/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000E8C" w:rsidRPr="0076574C" w:rsidTr="00D10D8C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Дни недели, время работы Местной администрации</w:t>
            </w:r>
          </w:p>
        </w:tc>
      </w:tr>
      <w:tr w:rsidR="00000E8C" w:rsidRPr="0076574C" w:rsidTr="00D10D8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Время</w:t>
            </w:r>
          </w:p>
        </w:tc>
      </w:tr>
      <w:tr w:rsidR="00000E8C" w:rsidRPr="0076574C" w:rsidTr="001B7D13">
        <w:trPr>
          <w:trHeight w:val="2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029" w:rsidRDefault="001B7D13" w:rsidP="00D10D8C">
            <w:pPr>
              <w:tabs>
                <w:tab w:val="left" w:pos="142"/>
                <w:tab w:val="left" w:pos="284"/>
              </w:tabs>
              <w:jc w:val="both"/>
            </w:pPr>
            <w:r>
              <w:t>По</w:t>
            </w:r>
            <w:r w:rsidR="00000E8C" w:rsidRPr="0076574C">
              <w:t>недельник, вторник, среда, четверг</w:t>
            </w:r>
            <w:r w:rsidR="00B759ED">
              <w:t xml:space="preserve"> </w:t>
            </w:r>
          </w:p>
          <w:p w:rsidR="00000E8C" w:rsidRPr="0076574C" w:rsidRDefault="00B759ED" w:rsidP="00D10D8C">
            <w:pPr>
              <w:tabs>
                <w:tab w:val="left" w:pos="142"/>
                <w:tab w:val="left" w:pos="284"/>
              </w:tabs>
              <w:jc w:val="both"/>
            </w:pPr>
            <w:r>
              <w:t>пятница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13" w:rsidRDefault="001B7D13" w:rsidP="0076574C">
            <w:pPr>
              <w:tabs>
                <w:tab w:val="left" w:pos="142"/>
                <w:tab w:val="left" w:pos="284"/>
              </w:tabs>
              <w:ind w:right="-75"/>
              <w:jc w:val="both"/>
            </w:pPr>
            <w:r>
              <w:t xml:space="preserve">С </w:t>
            </w:r>
            <w:r w:rsidR="00A71ACB">
              <w:t>9.00</w:t>
            </w:r>
            <w:r w:rsidR="00000E8C" w:rsidRPr="0076574C">
              <w:t xml:space="preserve"> до 17.</w:t>
            </w:r>
            <w:r w:rsidR="00A71ACB">
              <w:t>20</w:t>
            </w:r>
            <w:r w:rsidR="00000E8C" w:rsidRPr="0076574C">
              <w:t>, перерыв с 13.00 до 14.00</w:t>
            </w:r>
          </w:p>
          <w:p w:rsidR="00864029" w:rsidRPr="0076574C" w:rsidRDefault="00864029" w:rsidP="00A71ACB">
            <w:pPr>
              <w:tabs>
                <w:tab w:val="left" w:pos="142"/>
                <w:tab w:val="left" w:pos="284"/>
              </w:tabs>
              <w:ind w:right="-75"/>
              <w:jc w:val="both"/>
            </w:pPr>
            <w:r>
              <w:t xml:space="preserve">С </w:t>
            </w:r>
            <w:r w:rsidR="00A71ACB">
              <w:t>9.00</w:t>
            </w:r>
            <w:r w:rsidRPr="0076574C">
              <w:t xml:space="preserve"> до 1</w:t>
            </w:r>
            <w:r>
              <w:t>6</w:t>
            </w:r>
            <w:r w:rsidRPr="0076574C">
              <w:t>.</w:t>
            </w:r>
            <w:r w:rsidR="00A71ACB">
              <w:t>4</w:t>
            </w:r>
            <w:r>
              <w:t>0</w:t>
            </w:r>
            <w:r w:rsidRPr="0076574C">
              <w:t>, перерыв с 13.00 до 14.00</w:t>
            </w:r>
          </w:p>
        </w:tc>
      </w:tr>
      <w:tr w:rsidR="001B7D13" w:rsidRPr="0076574C" w:rsidTr="001B7D13">
        <w:trPr>
          <w:trHeight w:val="20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13" w:rsidRDefault="00A71ACB" w:rsidP="00D10D8C">
            <w:pPr>
              <w:tabs>
                <w:tab w:val="left" w:pos="142"/>
                <w:tab w:val="left" w:pos="284"/>
              </w:tabs>
              <w:jc w:val="both"/>
            </w:pPr>
            <w:r>
              <w:t>Четверг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D13" w:rsidRDefault="00B759ED" w:rsidP="00864029">
            <w:pPr>
              <w:tabs>
                <w:tab w:val="left" w:pos="142"/>
                <w:tab w:val="left" w:pos="284"/>
              </w:tabs>
              <w:ind w:right="-75"/>
              <w:jc w:val="both"/>
            </w:pPr>
            <w:r>
              <w:t>Неприемный день</w:t>
            </w:r>
          </w:p>
        </w:tc>
      </w:tr>
      <w:tr w:rsidR="001B7D13" w:rsidRPr="0076574C" w:rsidTr="00D10D8C">
        <w:trPr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7D13" w:rsidRDefault="001B7D13" w:rsidP="00D10D8C">
            <w:pPr>
              <w:tabs>
                <w:tab w:val="left" w:pos="142"/>
                <w:tab w:val="left" w:pos="284"/>
              </w:tabs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7D13" w:rsidRDefault="001B7D13" w:rsidP="0076574C">
            <w:pPr>
              <w:tabs>
                <w:tab w:val="left" w:pos="142"/>
                <w:tab w:val="left" w:pos="284"/>
              </w:tabs>
              <w:ind w:right="-75"/>
              <w:jc w:val="both"/>
            </w:pPr>
          </w:p>
        </w:tc>
      </w:tr>
      <w:tr w:rsidR="00000E8C" w:rsidRPr="0076574C" w:rsidTr="001B7D13">
        <w:trPr>
          <w:trHeight w:val="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Суббота, воскресенье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Выходные</w:t>
            </w:r>
          </w:p>
        </w:tc>
      </w:tr>
    </w:tbl>
    <w:p w:rsidR="00000E8C" w:rsidRPr="0076574C" w:rsidRDefault="00000E8C" w:rsidP="00000E8C">
      <w:pPr>
        <w:tabs>
          <w:tab w:val="left" w:pos="142"/>
          <w:tab w:val="left" w:pos="284"/>
        </w:tabs>
        <w:jc w:val="both"/>
      </w:pPr>
    </w:p>
    <w:p w:rsidR="00671AB2" w:rsidRPr="0076574C" w:rsidRDefault="00000E8C" w:rsidP="00671AB2">
      <w:pPr>
        <w:tabs>
          <w:tab w:val="left" w:pos="142"/>
          <w:tab w:val="left" w:pos="284"/>
        </w:tabs>
        <w:ind w:firstLine="709"/>
        <w:jc w:val="both"/>
      </w:pPr>
      <w:r w:rsidRPr="0076574C">
        <w:t xml:space="preserve">Приемные дни </w:t>
      </w:r>
      <w:r w:rsidR="00671AB2" w:rsidRPr="0076574C">
        <w:t>Местной администрации:</w:t>
      </w:r>
    </w:p>
    <w:p w:rsidR="00000E8C" w:rsidRPr="0076574C" w:rsidRDefault="00000E8C" w:rsidP="00000E8C">
      <w:pPr>
        <w:tabs>
          <w:tab w:val="left" w:pos="142"/>
          <w:tab w:val="left" w:pos="284"/>
        </w:tabs>
        <w:ind w:firstLine="709"/>
        <w:jc w:val="both"/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000E8C" w:rsidRPr="0076574C" w:rsidTr="00671AB2">
        <w:trPr>
          <w:trHeight w:val="24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671AB2">
            <w:pPr>
              <w:tabs>
                <w:tab w:val="left" w:pos="142"/>
                <w:tab w:val="left" w:pos="284"/>
              </w:tabs>
            </w:pPr>
            <w:r w:rsidRPr="0076574C">
              <w:t xml:space="preserve">Дни недели, время работы </w:t>
            </w:r>
            <w:r w:rsidR="00671AB2" w:rsidRPr="0076574C">
              <w:t>Местной администрации:</w:t>
            </w:r>
          </w:p>
        </w:tc>
      </w:tr>
      <w:tr w:rsidR="00000E8C" w:rsidRPr="0076574C" w:rsidTr="00671AB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  <w:r w:rsidRPr="0076574C">
              <w:t>Время</w:t>
            </w:r>
          </w:p>
        </w:tc>
      </w:tr>
      <w:tr w:rsidR="00864029" w:rsidRPr="0076574C" w:rsidTr="00B759ED">
        <w:trPr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029" w:rsidRDefault="00864029" w:rsidP="00AE4C4C">
            <w:pPr>
              <w:tabs>
                <w:tab w:val="left" w:pos="142"/>
                <w:tab w:val="left" w:pos="284"/>
              </w:tabs>
              <w:jc w:val="both"/>
            </w:pPr>
            <w:r>
              <w:t>По</w:t>
            </w:r>
            <w:r w:rsidRPr="0076574C">
              <w:t xml:space="preserve">недельник, вторник, среда, </w:t>
            </w:r>
            <w:r w:rsidR="00104878">
              <w:t>пятница</w:t>
            </w:r>
          </w:p>
          <w:p w:rsidR="00864029" w:rsidRPr="0076574C" w:rsidRDefault="00864029" w:rsidP="00AE4C4C">
            <w:pPr>
              <w:tabs>
                <w:tab w:val="left" w:pos="142"/>
                <w:tab w:val="left" w:pos="284"/>
              </w:tabs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4029" w:rsidRDefault="00864029" w:rsidP="00AE4C4C">
            <w:pPr>
              <w:tabs>
                <w:tab w:val="left" w:pos="142"/>
                <w:tab w:val="left" w:pos="284"/>
              </w:tabs>
              <w:ind w:right="-75"/>
              <w:jc w:val="both"/>
            </w:pPr>
            <w:r>
              <w:t xml:space="preserve">С </w:t>
            </w:r>
            <w:r w:rsidR="00104878">
              <w:t>9.00</w:t>
            </w:r>
            <w:r w:rsidRPr="0076574C">
              <w:t xml:space="preserve"> до 17.</w:t>
            </w:r>
            <w:r w:rsidR="00104878">
              <w:t>20</w:t>
            </w:r>
            <w:r w:rsidRPr="0076574C">
              <w:t>, перерыв с 13.00 до 14.00</w:t>
            </w:r>
          </w:p>
          <w:p w:rsidR="00864029" w:rsidRPr="0076574C" w:rsidRDefault="00864029" w:rsidP="00AE4C4C">
            <w:pPr>
              <w:tabs>
                <w:tab w:val="left" w:pos="142"/>
                <w:tab w:val="left" w:pos="284"/>
              </w:tabs>
              <w:ind w:right="-75"/>
              <w:jc w:val="both"/>
            </w:pPr>
          </w:p>
        </w:tc>
      </w:tr>
      <w:tr w:rsidR="00B759ED" w:rsidRPr="0076574C" w:rsidTr="00B759ED">
        <w:trPr>
          <w:trHeight w:val="3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ED" w:rsidRPr="0076574C" w:rsidRDefault="00104878" w:rsidP="00B759ED">
            <w:pPr>
              <w:tabs>
                <w:tab w:val="left" w:pos="142"/>
                <w:tab w:val="left" w:pos="284"/>
              </w:tabs>
              <w:jc w:val="both"/>
            </w:pPr>
            <w:r>
              <w:t>Четверг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59ED" w:rsidRPr="0076574C" w:rsidRDefault="00B759ED" w:rsidP="00864029">
            <w:pPr>
              <w:tabs>
                <w:tab w:val="left" w:pos="142"/>
                <w:tab w:val="left" w:pos="284"/>
              </w:tabs>
              <w:ind w:right="-75"/>
              <w:jc w:val="both"/>
            </w:pPr>
            <w:r>
              <w:t>Неприемный день</w:t>
            </w:r>
          </w:p>
        </w:tc>
      </w:tr>
      <w:tr w:rsidR="00000E8C" w:rsidRPr="0076574C" w:rsidTr="00B759ED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E8C" w:rsidRPr="0076574C" w:rsidRDefault="00000E8C" w:rsidP="00D10D8C">
            <w:pPr>
              <w:tabs>
                <w:tab w:val="left" w:pos="142"/>
                <w:tab w:val="left" w:pos="284"/>
              </w:tabs>
              <w:ind w:right="-75"/>
              <w:jc w:val="both"/>
            </w:pPr>
          </w:p>
        </w:tc>
      </w:tr>
    </w:tbl>
    <w:p w:rsidR="00000E8C" w:rsidRPr="0076574C" w:rsidRDefault="00000E8C" w:rsidP="00000E8C">
      <w:pPr>
        <w:tabs>
          <w:tab w:val="left" w:pos="142"/>
          <w:tab w:val="left" w:pos="284"/>
        </w:tabs>
        <w:ind w:firstLine="709"/>
        <w:jc w:val="both"/>
      </w:pPr>
    </w:p>
    <w:p w:rsidR="00000E8C" w:rsidRPr="0076574C" w:rsidRDefault="00000E8C" w:rsidP="00000E8C">
      <w:pPr>
        <w:tabs>
          <w:tab w:val="left" w:pos="142"/>
          <w:tab w:val="left" w:pos="284"/>
        </w:tabs>
        <w:ind w:firstLine="709"/>
        <w:jc w:val="both"/>
      </w:pPr>
      <w:r w:rsidRPr="0076574C"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P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76574C" w:rsidRDefault="0076574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  <w:r w:rsidRPr="0076574C">
        <w:rPr>
          <w:sz w:val="22"/>
          <w:szCs w:val="22"/>
        </w:rPr>
        <w:t xml:space="preserve">     </w:t>
      </w:r>
      <w:r w:rsidRPr="00671AB2">
        <w:rPr>
          <w:sz w:val="22"/>
          <w:szCs w:val="22"/>
        </w:rPr>
        <w:t>Приложение № 3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  <w:r w:rsidRPr="00671AB2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71AB2">
        <w:rPr>
          <w:bCs/>
          <w:sz w:val="22"/>
          <w:szCs w:val="22"/>
        </w:rPr>
        <w:t>земляных работ</w:t>
      </w:r>
      <w:r w:rsidRPr="00671AB2">
        <w:rPr>
          <w:sz w:val="22"/>
          <w:szCs w:val="22"/>
        </w:rPr>
        <w:t xml:space="preserve"> на территории </w:t>
      </w:r>
      <w:r w:rsidR="00104878">
        <w:rPr>
          <w:sz w:val="22"/>
          <w:szCs w:val="22"/>
        </w:rPr>
        <w:t>Высокского</w:t>
      </w:r>
      <w:r w:rsidR="00247687">
        <w:rPr>
          <w:sz w:val="22"/>
          <w:szCs w:val="22"/>
        </w:rPr>
        <w:t xml:space="preserve"> </w:t>
      </w:r>
      <w:r w:rsidRPr="00671AB2">
        <w:rPr>
          <w:sz w:val="22"/>
          <w:szCs w:val="22"/>
        </w:rPr>
        <w:t xml:space="preserve"> сельского поселения, утвержденному постановлением </w:t>
      </w:r>
      <w:r w:rsidR="00104878">
        <w:rPr>
          <w:sz w:val="22"/>
          <w:szCs w:val="22"/>
        </w:rPr>
        <w:t>Высокской</w:t>
      </w:r>
      <w:r w:rsidR="00247687">
        <w:rPr>
          <w:sz w:val="22"/>
          <w:szCs w:val="22"/>
        </w:rPr>
        <w:t xml:space="preserve"> </w:t>
      </w:r>
      <w:r w:rsidRPr="00671AB2">
        <w:rPr>
          <w:sz w:val="22"/>
          <w:szCs w:val="22"/>
        </w:rPr>
        <w:t xml:space="preserve"> </w:t>
      </w:r>
      <w:r w:rsidR="00104878">
        <w:rPr>
          <w:sz w:val="22"/>
          <w:szCs w:val="22"/>
        </w:rPr>
        <w:t xml:space="preserve">сельской </w:t>
      </w:r>
      <w:r w:rsidRPr="00671AB2">
        <w:rPr>
          <w:sz w:val="22"/>
          <w:szCs w:val="22"/>
        </w:rPr>
        <w:t>администрации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>от ______________ № _________</w:t>
      </w:r>
    </w:p>
    <w:p w:rsidR="00000E8C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</w:p>
    <w:p w:rsidR="00AE0D38" w:rsidRPr="00671AB2" w:rsidRDefault="00AE0D38" w:rsidP="00000E8C">
      <w:pPr>
        <w:pStyle w:val="a7"/>
        <w:ind w:left="4843" w:right="181" w:hanging="23"/>
        <w:jc w:val="both"/>
        <w:rPr>
          <w:sz w:val="22"/>
          <w:szCs w:val="22"/>
        </w:rPr>
      </w:pP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>Главе _</w:t>
      </w:r>
      <w:r w:rsidR="00DB3305">
        <w:rPr>
          <w:rFonts w:eastAsia="Calibri"/>
        </w:rPr>
        <w:t>__________________</w:t>
      </w:r>
      <w:r w:rsidRPr="00671AB2">
        <w:rPr>
          <w:rFonts w:eastAsia="Calibri"/>
        </w:rPr>
        <w:t>_____ администрации</w:t>
      </w: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>МО __________ сельское поселение</w:t>
      </w: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 xml:space="preserve">от </w:t>
      </w:r>
      <w:r w:rsidR="00DB3305">
        <w:rPr>
          <w:rFonts w:eastAsia="Calibri"/>
        </w:rPr>
        <w:t>______________</w:t>
      </w:r>
      <w:r w:rsidRPr="00671AB2">
        <w:rPr>
          <w:rFonts w:eastAsia="Calibri"/>
        </w:rPr>
        <w:t>____________________________</w:t>
      </w: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>________________</w:t>
      </w:r>
      <w:r w:rsidR="00DB3305">
        <w:rPr>
          <w:rFonts w:eastAsia="Calibri"/>
        </w:rPr>
        <w:t>_______________</w:t>
      </w:r>
      <w:r w:rsidRPr="00671AB2">
        <w:rPr>
          <w:rFonts w:eastAsia="Calibri"/>
        </w:rPr>
        <w:t>_____________</w:t>
      </w: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>______________________________</w:t>
      </w:r>
      <w:r w:rsidR="00DB3305">
        <w:rPr>
          <w:rFonts w:eastAsia="Calibri"/>
        </w:rPr>
        <w:t>______________</w:t>
      </w:r>
    </w:p>
    <w:p w:rsidR="00000E8C" w:rsidRPr="00671AB2" w:rsidRDefault="00000E8C" w:rsidP="00DB3305">
      <w:pPr>
        <w:ind w:left="4820"/>
        <w:rPr>
          <w:rFonts w:eastAsia="Calibri"/>
        </w:rPr>
      </w:pPr>
      <w:r w:rsidRPr="00671AB2">
        <w:rPr>
          <w:rFonts w:eastAsia="Calibri"/>
        </w:rPr>
        <w:t>_</w:t>
      </w:r>
      <w:r w:rsidR="00DB3305">
        <w:rPr>
          <w:rFonts w:eastAsia="Calibri"/>
        </w:rPr>
        <w:t>______________</w:t>
      </w:r>
      <w:r w:rsidRPr="00671AB2">
        <w:rPr>
          <w:rFonts w:eastAsia="Calibri"/>
        </w:rPr>
        <w:t>_____________________________</w:t>
      </w:r>
    </w:p>
    <w:p w:rsidR="00000E8C" w:rsidRPr="00DB3305" w:rsidRDefault="00000E8C" w:rsidP="00DB3305">
      <w:pPr>
        <w:ind w:left="4820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 xml:space="preserve">для граждан: Ф.И.О, </w:t>
      </w:r>
      <w:r w:rsidR="00DB3305">
        <w:rPr>
          <w:rFonts w:eastAsia="Calibri"/>
          <w:sz w:val="20"/>
          <w:szCs w:val="20"/>
        </w:rPr>
        <w:t xml:space="preserve">адрес </w:t>
      </w:r>
      <w:r w:rsidRPr="00DB3305">
        <w:rPr>
          <w:rFonts w:eastAsia="Calibri"/>
          <w:sz w:val="20"/>
          <w:szCs w:val="20"/>
        </w:rPr>
        <w:t>мест</w:t>
      </w:r>
      <w:r w:rsidR="00DB3305">
        <w:rPr>
          <w:rFonts w:eastAsia="Calibri"/>
          <w:sz w:val="20"/>
          <w:szCs w:val="20"/>
        </w:rPr>
        <w:t>а</w:t>
      </w:r>
      <w:r w:rsidRPr="00DB3305">
        <w:rPr>
          <w:rFonts w:eastAsia="Calibri"/>
          <w:sz w:val="20"/>
          <w:szCs w:val="20"/>
        </w:rPr>
        <w:t xml:space="preserve"> жительства,</w:t>
      </w:r>
    </w:p>
    <w:p w:rsidR="00DB3305" w:rsidRPr="00DB3305" w:rsidRDefault="00000E8C" w:rsidP="00DB3305">
      <w:pPr>
        <w:ind w:left="4820"/>
        <w:jc w:val="both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 xml:space="preserve">реквизиты документа, удостоверяющего </w:t>
      </w:r>
    </w:p>
    <w:p w:rsidR="00000E8C" w:rsidRPr="00DB3305" w:rsidRDefault="00000E8C" w:rsidP="00DB3305">
      <w:pPr>
        <w:ind w:left="4820"/>
        <w:jc w:val="both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>личность заявителя,</w:t>
      </w:r>
    </w:p>
    <w:p w:rsidR="00000E8C" w:rsidRPr="00DB3305" w:rsidRDefault="00000E8C" w:rsidP="00DB3305">
      <w:pPr>
        <w:ind w:left="4820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>телефон, почтовый адрес;</w:t>
      </w:r>
    </w:p>
    <w:p w:rsidR="00000E8C" w:rsidRPr="00DB3305" w:rsidRDefault="00000E8C" w:rsidP="00DB3305">
      <w:pPr>
        <w:ind w:left="4820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>для юридического лица: наименование,</w:t>
      </w:r>
    </w:p>
    <w:p w:rsidR="00000E8C" w:rsidRPr="00DB3305" w:rsidRDefault="00000E8C" w:rsidP="00DB3305">
      <w:pPr>
        <w:ind w:left="4820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>местонахождение, ОРГН, ИНН,</w:t>
      </w:r>
    </w:p>
    <w:p w:rsidR="00000E8C" w:rsidRPr="00DB3305" w:rsidRDefault="00000E8C" w:rsidP="00DB3305">
      <w:pPr>
        <w:ind w:left="4820"/>
        <w:rPr>
          <w:rFonts w:eastAsia="Calibri"/>
          <w:sz w:val="20"/>
          <w:szCs w:val="20"/>
        </w:rPr>
      </w:pPr>
      <w:r w:rsidRPr="00DB3305">
        <w:rPr>
          <w:rFonts w:eastAsia="Calibri"/>
          <w:sz w:val="20"/>
          <w:szCs w:val="20"/>
        </w:rPr>
        <w:t>почтовый адрес, телефон</w:t>
      </w:r>
    </w:p>
    <w:p w:rsidR="00000E8C" w:rsidRPr="00671AB2" w:rsidRDefault="00000E8C" w:rsidP="00000E8C">
      <w:pPr>
        <w:ind w:firstLine="4860"/>
        <w:jc w:val="right"/>
        <w:rPr>
          <w:rFonts w:eastAsia="Calibri"/>
        </w:rPr>
      </w:pPr>
    </w:p>
    <w:p w:rsidR="00000E8C" w:rsidRPr="00671AB2" w:rsidRDefault="00000E8C" w:rsidP="00000E8C">
      <w:pPr>
        <w:adjustRightInd w:val="0"/>
        <w:jc w:val="center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ЗАЯВЛЕНИЕ</w:t>
      </w:r>
    </w:p>
    <w:p w:rsidR="00000E8C" w:rsidRPr="00671AB2" w:rsidRDefault="00000E8C" w:rsidP="00000E8C">
      <w:pPr>
        <w:adjustRightInd w:val="0"/>
        <w:jc w:val="center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на получение разрешения на право осуществления земляных работ</w:t>
      </w:r>
    </w:p>
    <w:p w:rsidR="00000E8C" w:rsidRPr="00671AB2" w:rsidRDefault="00000E8C" w:rsidP="00000E8C">
      <w:pPr>
        <w:adjustRightInd w:val="0"/>
        <w:jc w:val="center"/>
        <w:rPr>
          <w:rFonts w:eastAsia="Calibri"/>
          <w:spacing w:val="-6"/>
        </w:rPr>
      </w:pP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Заказчик ___</w:t>
      </w:r>
      <w:r w:rsidRPr="00671AB2">
        <w:rPr>
          <w:rFonts w:eastAsia="Calibri"/>
          <w:spacing w:val="-6"/>
          <w:u w:val="single"/>
        </w:rPr>
        <w:t>_____________________________________________________________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Адрес _________________________________, телефон ________________________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Наименование коммуникации, протяженность (п. м) __________________________ </w:t>
      </w:r>
    </w:p>
    <w:p w:rsidR="00000E8C" w:rsidRPr="00671AB2" w:rsidRDefault="00000E8C" w:rsidP="00000E8C">
      <w:pPr>
        <w:adjustRightInd w:val="0"/>
        <w:rPr>
          <w:rFonts w:eastAsia="Calibri"/>
          <w:spacing w:val="-6"/>
          <w:u w:val="single"/>
        </w:rPr>
      </w:pPr>
      <w:r w:rsidRPr="00671AB2">
        <w:rPr>
          <w:rFonts w:eastAsia="Calibri"/>
          <w:spacing w:val="-6"/>
        </w:rPr>
        <w:t>Адрес производства работ ________________________________________________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_______________________________________________________________________ </w:t>
      </w:r>
    </w:p>
    <w:p w:rsidR="00000E8C" w:rsidRPr="00671AB2" w:rsidRDefault="00000E8C" w:rsidP="00000E8C">
      <w:pPr>
        <w:adjustRightInd w:val="0"/>
        <w:rPr>
          <w:rFonts w:eastAsia="Calibri"/>
          <w:spacing w:val="-6"/>
          <w:u w:val="single"/>
        </w:rPr>
      </w:pPr>
      <w:r w:rsidRPr="00671AB2">
        <w:rPr>
          <w:rFonts w:eastAsia="Calibri"/>
          <w:spacing w:val="-6"/>
        </w:rPr>
        <w:t>Граница работ от __________________________ до ____________________________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Площадь нарушаемого покрытия: проезжая часть ____________________________ кв. м, тротуар </w:t>
      </w:r>
      <w:r w:rsidRPr="00671AB2">
        <w:rPr>
          <w:rFonts w:eastAsia="Calibri"/>
          <w:spacing w:val="-6"/>
          <w:u w:val="single"/>
        </w:rPr>
        <w:t>_________________________</w:t>
      </w:r>
      <w:r w:rsidRPr="00671AB2">
        <w:rPr>
          <w:rFonts w:eastAsia="Calibri"/>
          <w:spacing w:val="-6"/>
        </w:rPr>
        <w:t>кв. м, зеленая зона __________________________________кв. м.</w:t>
      </w:r>
    </w:p>
    <w:p w:rsidR="00000E8C" w:rsidRPr="00671AB2" w:rsidRDefault="00000E8C" w:rsidP="00000E8C">
      <w:pPr>
        <w:adjustRightInd w:val="0"/>
        <w:rPr>
          <w:rFonts w:eastAsia="Calibri"/>
          <w:spacing w:val="-6"/>
          <w:u w:val="single"/>
        </w:rPr>
      </w:pPr>
      <w:r w:rsidRPr="00671AB2">
        <w:rPr>
          <w:rFonts w:eastAsia="Calibri"/>
          <w:spacing w:val="-6"/>
        </w:rPr>
        <w:t xml:space="preserve">Проект разработан </w:t>
      </w:r>
      <w:r w:rsidRPr="00671AB2">
        <w:rPr>
          <w:rFonts w:eastAsia="Calibri"/>
          <w:spacing w:val="-6"/>
          <w:u w:val="single"/>
        </w:rPr>
        <w:t xml:space="preserve">________________________________________________________ </w:t>
      </w:r>
    </w:p>
    <w:p w:rsidR="00000E8C" w:rsidRPr="00671AB2" w:rsidRDefault="00000E8C" w:rsidP="00000E8C">
      <w:pPr>
        <w:adjustRightInd w:val="0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________________________________________________________________________</w:t>
      </w:r>
    </w:p>
    <w:p w:rsidR="00000E8C" w:rsidRPr="00671AB2" w:rsidRDefault="00000E8C" w:rsidP="00000E8C">
      <w:pPr>
        <w:adjustRightInd w:val="0"/>
        <w:jc w:val="center"/>
        <w:rPr>
          <w:rFonts w:eastAsia="Calibri"/>
          <w:i/>
          <w:iCs/>
          <w:spacing w:val="-6"/>
        </w:rPr>
      </w:pPr>
      <w:r w:rsidRPr="00671AB2">
        <w:rPr>
          <w:rFonts w:eastAsia="Calibri"/>
          <w:i/>
          <w:iCs/>
          <w:spacing w:val="-6"/>
        </w:rPr>
        <w:t>(название организации)</w:t>
      </w:r>
    </w:p>
    <w:p w:rsidR="00000E8C" w:rsidRPr="00671AB2" w:rsidRDefault="00000E8C" w:rsidP="00000E8C">
      <w:pPr>
        <w:adjustRightInd w:val="0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Восстановление твердого покрытия возложено на _____________________________ 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________________________________________________________________________.</w:t>
      </w:r>
    </w:p>
    <w:p w:rsidR="00000E8C" w:rsidRPr="00671AB2" w:rsidRDefault="00000E8C" w:rsidP="00000E8C">
      <w:pPr>
        <w:adjustRightInd w:val="0"/>
        <w:jc w:val="center"/>
        <w:rPr>
          <w:rFonts w:eastAsia="Calibri"/>
          <w:i/>
          <w:iCs/>
          <w:spacing w:val="-6"/>
        </w:rPr>
      </w:pPr>
      <w:r w:rsidRPr="00671AB2">
        <w:rPr>
          <w:rFonts w:eastAsia="Calibri"/>
          <w:i/>
          <w:iCs/>
          <w:spacing w:val="-6"/>
        </w:rPr>
        <w:t>(наименование организации)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Сроки работ, включая восстановление благоустройства и твердого покрытия: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 xml:space="preserve">начало «____» __________ 20____г., 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окончание «___»________20____г.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</w:p>
    <w:p w:rsidR="00000E8C" w:rsidRPr="00671AB2" w:rsidRDefault="00000E8C" w:rsidP="00000E8C">
      <w:pPr>
        <w:adjustRightInd w:val="0"/>
        <w:rPr>
          <w:rFonts w:eastAsia="Calibri"/>
          <w:spacing w:val="-6"/>
          <w:u w:val="single"/>
        </w:rPr>
      </w:pPr>
      <w:r w:rsidRPr="00671AB2">
        <w:rPr>
          <w:rFonts w:eastAsia="Calibri"/>
          <w:spacing w:val="-6"/>
        </w:rPr>
        <w:t>Строительная организация (подрядчик) _</w:t>
      </w:r>
      <w:r w:rsidRPr="00671AB2">
        <w:rPr>
          <w:rFonts w:eastAsia="Calibri"/>
          <w:spacing w:val="-6"/>
          <w:u w:val="single"/>
        </w:rPr>
        <w:t xml:space="preserve">_____________________________________ </w:t>
      </w:r>
    </w:p>
    <w:p w:rsidR="00000E8C" w:rsidRPr="00671AB2" w:rsidRDefault="00000E8C" w:rsidP="00000E8C">
      <w:pPr>
        <w:adjustRightInd w:val="0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________________________________________________________________________</w:t>
      </w:r>
    </w:p>
    <w:p w:rsidR="00000E8C" w:rsidRPr="00671AB2" w:rsidRDefault="00000E8C" w:rsidP="00000E8C">
      <w:pPr>
        <w:adjustRightInd w:val="0"/>
        <w:jc w:val="center"/>
        <w:rPr>
          <w:rFonts w:eastAsia="Calibri"/>
          <w:i/>
          <w:iCs/>
          <w:spacing w:val="-6"/>
        </w:rPr>
      </w:pPr>
      <w:r w:rsidRPr="00671AB2">
        <w:rPr>
          <w:rFonts w:eastAsia="Calibri"/>
          <w:i/>
          <w:iCs/>
          <w:spacing w:val="-6"/>
        </w:rPr>
        <w:t>(наименование организации, адрес, телефон)</w:t>
      </w:r>
    </w:p>
    <w:p w:rsidR="00000E8C" w:rsidRPr="00671AB2" w:rsidRDefault="00000E8C" w:rsidP="00000E8C">
      <w:pPr>
        <w:adjustRightInd w:val="0"/>
        <w:jc w:val="both"/>
        <w:rPr>
          <w:rFonts w:eastAsia="Calibri"/>
          <w:spacing w:val="-6"/>
        </w:rPr>
      </w:pPr>
      <w:r w:rsidRPr="00671AB2">
        <w:rPr>
          <w:rFonts w:eastAsia="Calibri"/>
          <w:spacing w:val="-6"/>
        </w:rPr>
        <w:t>_________________________________________________________________________</w:t>
      </w:r>
      <w:r w:rsidRPr="00671AB2">
        <w:rPr>
          <w:rFonts w:eastAsia="Calibri"/>
          <w:spacing w:val="-6"/>
          <w:u w:val="single"/>
        </w:rPr>
        <w:t>_________________________________________________________________________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Сведения об ответственном производителе работ:</w:t>
      </w:r>
    </w:p>
    <w:p w:rsidR="00000E8C" w:rsidRPr="00671AB2" w:rsidRDefault="00000E8C" w:rsidP="00000E8C">
      <w:pPr>
        <w:adjustRightInd w:val="0"/>
      </w:pPr>
      <w:r w:rsidRPr="00671AB2">
        <w:t>Фамилия, имя, отчество ________________________________________________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Должность ___________________________________________________________</w:t>
      </w:r>
    </w:p>
    <w:p w:rsidR="00000E8C" w:rsidRPr="00671AB2" w:rsidRDefault="00000E8C" w:rsidP="00000E8C">
      <w:pPr>
        <w:adjustRightInd w:val="0"/>
        <w:rPr>
          <w:u w:val="single"/>
        </w:rPr>
      </w:pPr>
      <w:r w:rsidRPr="00671AB2">
        <w:t xml:space="preserve">Паспортные данные </w:t>
      </w:r>
      <w:r w:rsidRPr="00671AB2">
        <w:rPr>
          <w:u w:val="single"/>
        </w:rPr>
        <w:t>___________________________________________________</w:t>
      </w:r>
    </w:p>
    <w:p w:rsidR="00000E8C" w:rsidRPr="00671AB2" w:rsidRDefault="00000E8C" w:rsidP="00000E8C">
      <w:pPr>
        <w:adjustRightInd w:val="0"/>
      </w:pPr>
      <w:r w:rsidRPr="00671AB2">
        <w:t>_____________________________________________________________________</w:t>
      </w:r>
    </w:p>
    <w:p w:rsidR="00000E8C" w:rsidRPr="00671AB2" w:rsidRDefault="00000E8C" w:rsidP="00000E8C">
      <w:pPr>
        <w:adjustRightInd w:val="0"/>
        <w:jc w:val="center"/>
        <w:rPr>
          <w:i/>
          <w:iCs/>
        </w:rPr>
      </w:pPr>
      <w:r w:rsidRPr="00671AB2">
        <w:rPr>
          <w:i/>
          <w:iCs/>
        </w:rPr>
        <w:t>(серия, № паспорта, когда и кем выдан, дата и место рождения,</w:t>
      </w:r>
    </w:p>
    <w:p w:rsidR="00000E8C" w:rsidRPr="00671AB2" w:rsidRDefault="00000E8C" w:rsidP="00000E8C">
      <w:pPr>
        <w:adjustRightInd w:val="0"/>
        <w:jc w:val="both"/>
      </w:pPr>
      <w:r w:rsidRPr="00671AB2">
        <w:t>____________________________________________________________________.</w:t>
      </w:r>
    </w:p>
    <w:p w:rsidR="00000E8C" w:rsidRPr="00671AB2" w:rsidRDefault="00000E8C" w:rsidP="00000E8C">
      <w:pPr>
        <w:adjustRightInd w:val="0"/>
        <w:jc w:val="center"/>
        <w:rPr>
          <w:i/>
          <w:iCs/>
        </w:rPr>
      </w:pPr>
      <w:r w:rsidRPr="00671AB2">
        <w:rPr>
          <w:i/>
          <w:iCs/>
        </w:rPr>
        <w:t>адрес регистрации)</w:t>
      </w:r>
    </w:p>
    <w:p w:rsidR="00000E8C" w:rsidRPr="00671AB2" w:rsidRDefault="00000E8C" w:rsidP="00000E8C">
      <w:pPr>
        <w:adjustRightInd w:val="0"/>
        <w:jc w:val="both"/>
      </w:pPr>
    </w:p>
    <w:p w:rsidR="00DB3305" w:rsidRDefault="00DB3305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В случае просадок асфальтобетонного покрытия и грунта на месте проведения</w:t>
      </w:r>
    </w:p>
    <w:p w:rsidR="00000E8C" w:rsidRPr="00671AB2" w:rsidRDefault="00000E8C" w:rsidP="00000E8C">
      <w:pPr>
        <w:adjustRightInd w:val="0"/>
        <w:jc w:val="both"/>
      </w:pPr>
      <w:r w:rsidRPr="00671AB2">
        <w:t>земляных работ в течении трех лет гарантируем их восстановление.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К заявлению прилагаются: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1 Копии материалов проектной документации (включая топографическую съемку места работ в масштабе 1:500).</w:t>
      </w:r>
    </w:p>
    <w:p w:rsidR="00000E8C" w:rsidRPr="00671AB2" w:rsidRDefault="00000E8C" w:rsidP="00000E8C">
      <w:pPr>
        <w:adjustRightInd w:val="0"/>
        <w:jc w:val="both"/>
      </w:pPr>
      <w:r w:rsidRPr="00671AB2">
        <w:t>2 Схема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движения, согласованная в установленном порядке с Государственной инспекцией дорожного движения;</w:t>
      </w:r>
    </w:p>
    <w:p w:rsidR="00000E8C" w:rsidRPr="00671AB2" w:rsidRDefault="00000E8C" w:rsidP="00000E8C">
      <w:pPr>
        <w:adjustRightInd w:val="0"/>
        <w:jc w:val="both"/>
      </w:pPr>
      <w:r w:rsidRPr="00671AB2">
        <w:t>3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восстановлению.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Ответственный производитель работ ____________ ________________</w:t>
      </w:r>
    </w:p>
    <w:p w:rsidR="00000E8C" w:rsidRPr="00671AB2" w:rsidRDefault="00000E8C" w:rsidP="00000E8C">
      <w:pPr>
        <w:adjustRightInd w:val="0"/>
        <w:jc w:val="center"/>
      </w:pPr>
      <w:r w:rsidRPr="00671AB2">
        <w:t xml:space="preserve">                                      (подпись)       (Ф.И.О.)</w:t>
      </w:r>
    </w:p>
    <w:p w:rsidR="00000E8C" w:rsidRPr="00671AB2" w:rsidRDefault="00000E8C" w:rsidP="00000E8C">
      <w:pPr>
        <w:adjustRightInd w:val="0"/>
        <w:jc w:val="center"/>
      </w:pPr>
    </w:p>
    <w:p w:rsidR="00000E8C" w:rsidRPr="00671AB2" w:rsidRDefault="00000E8C" w:rsidP="00000E8C">
      <w:pPr>
        <w:adjustRightInd w:val="0"/>
        <w:jc w:val="both"/>
      </w:pPr>
      <w:r w:rsidRPr="00671AB2">
        <w:t>Руководитель организации ______________ ______________________</w:t>
      </w:r>
    </w:p>
    <w:p w:rsidR="00000E8C" w:rsidRPr="00671AB2" w:rsidRDefault="00000E8C" w:rsidP="00000E8C">
      <w:pPr>
        <w:adjustRightInd w:val="0"/>
        <w:jc w:val="center"/>
      </w:pPr>
      <w:r w:rsidRPr="00671AB2">
        <w:t xml:space="preserve">         (подпись)           (Ф.И.О.)</w:t>
      </w:r>
    </w:p>
    <w:p w:rsidR="00000E8C" w:rsidRPr="00671AB2" w:rsidRDefault="00000E8C" w:rsidP="00000E8C">
      <w:pPr>
        <w:adjustRightInd w:val="0"/>
        <w:ind w:left="3540" w:firstLine="708"/>
        <w:jc w:val="both"/>
      </w:pPr>
      <w:r w:rsidRPr="00671AB2">
        <w:t>М.П.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Default="00000E8C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Default="00671AB2" w:rsidP="00000E8C">
      <w:pPr>
        <w:adjustRightInd w:val="0"/>
        <w:jc w:val="both"/>
      </w:pPr>
    </w:p>
    <w:p w:rsidR="00671AB2" w:rsidRPr="00671AB2" w:rsidRDefault="00671AB2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76574C" w:rsidRDefault="00000E8C" w:rsidP="00000E8C">
      <w:pPr>
        <w:adjustRightInd w:val="0"/>
        <w:jc w:val="both"/>
      </w:pPr>
    </w:p>
    <w:p w:rsidR="00000E8C" w:rsidRPr="0076574C" w:rsidRDefault="00000E8C" w:rsidP="00000E8C">
      <w:pPr>
        <w:adjustRightInd w:val="0"/>
        <w:jc w:val="both"/>
      </w:pPr>
    </w:p>
    <w:p w:rsidR="00000E8C" w:rsidRPr="00671AB2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 xml:space="preserve">        Приложение № 4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  <w:r w:rsidRPr="00671AB2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71AB2">
        <w:rPr>
          <w:bCs/>
          <w:sz w:val="22"/>
          <w:szCs w:val="22"/>
        </w:rPr>
        <w:t>земляных работ</w:t>
      </w:r>
      <w:r w:rsidRPr="00671AB2">
        <w:rPr>
          <w:sz w:val="22"/>
          <w:szCs w:val="22"/>
        </w:rPr>
        <w:t xml:space="preserve"> на территории </w:t>
      </w:r>
      <w:r w:rsidR="00104878">
        <w:rPr>
          <w:sz w:val="22"/>
          <w:szCs w:val="22"/>
        </w:rPr>
        <w:t>Высокского</w:t>
      </w:r>
      <w:r w:rsidR="00247687">
        <w:rPr>
          <w:sz w:val="22"/>
          <w:szCs w:val="22"/>
        </w:rPr>
        <w:t xml:space="preserve"> </w:t>
      </w:r>
      <w:r w:rsidRPr="00671AB2">
        <w:rPr>
          <w:sz w:val="22"/>
          <w:szCs w:val="22"/>
        </w:rPr>
        <w:t xml:space="preserve"> сельского поселения, утвержденному постановлением </w:t>
      </w:r>
      <w:r w:rsidR="00104878">
        <w:rPr>
          <w:sz w:val="22"/>
          <w:szCs w:val="22"/>
        </w:rPr>
        <w:t>Высокской</w:t>
      </w:r>
      <w:r w:rsidR="00247687">
        <w:rPr>
          <w:sz w:val="22"/>
          <w:szCs w:val="22"/>
        </w:rPr>
        <w:t xml:space="preserve"> сельской </w:t>
      </w:r>
      <w:r w:rsidRPr="00671AB2">
        <w:rPr>
          <w:sz w:val="22"/>
          <w:szCs w:val="22"/>
        </w:rPr>
        <w:t>администрации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>от ______________ № _________</w:t>
      </w:r>
    </w:p>
    <w:p w:rsidR="00000E8C" w:rsidRPr="00671AB2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</w:p>
    <w:p w:rsidR="00000E8C" w:rsidRPr="00671AB2" w:rsidRDefault="00000E8C" w:rsidP="00000E8C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color w:val="000000"/>
          <w:sz w:val="22"/>
          <w:szCs w:val="22"/>
        </w:rPr>
      </w:pPr>
    </w:p>
    <w:p w:rsidR="00000E8C" w:rsidRPr="00671AB2" w:rsidRDefault="00000E8C" w:rsidP="00000E8C">
      <w:pPr>
        <w:adjustRightInd w:val="0"/>
        <w:jc w:val="center"/>
        <w:rPr>
          <w:b/>
        </w:rPr>
      </w:pPr>
      <w:r w:rsidRPr="00671AB2">
        <w:rPr>
          <w:b/>
        </w:rPr>
        <w:t>АКТ</w:t>
      </w:r>
    </w:p>
    <w:p w:rsidR="00000E8C" w:rsidRPr="00671AB2" w:rsidRDefault="00000E8C" w:rsidP="00000E8C">
      <w:pPr>
        <w:adjustRightInd w:val="0"/>
        <w:jc w:val="center"/>
        <w:rPr>
          <w:b/>
        </w:rPr>
      </w:pPr>
      <w:r w:rsidRPr="00671AB2">
        <w:rPr>
          <w:b/>
        </w:rPr>
        <w:t>приемки восстановленной территории</w:t>
      </w:r>
    </w:p>
    <w:p w:rsidR="00000E8C" w:rsidRPr="00671AB2" w:rsidRDefault="00000E8C" w:rsidP="00000E8C">
      <w:pPr>
        <w:adjustRightInd w:val="0"/>
        <w:jc w:val="center"/>
        <w:rPr>
          <w:b/>
        </w:rPr>
      </w:pPr>
      <w:r w:rsidRPr="00671AB2">
        <w:rPr>
          <w:b/>
        </w:rPr>
        <w:t>после проведения земляных работ</w:t>
      </w:r>
    </w:p>
    <w:p w:rsidR="00000E8C" w:rsidRPr="00671AB2" w:rsidRDefault="00000E8C" w:rsidP="00000E8C">
      <w:pPr>
        <w:adjustRightInd w:val="0"/>
        <w:jc w:val="center"/>
        <w:rPr>
          <w:b/>
        </w:rPr>
      </w:pPr>
      <w:r w:rsidRPr="00671AB2">
        <w:rPr>
          <w:b/>
        </w:rPr>
        <w:t>от__________ 20__ г.</w:t>
      </w:r>
    </w:p>
    <w:p w:rsidR="00000E8C" w:rsidRPr="00671AB2" w:rsidRDefault="00000E8C" w:rsidP="00000E8C">
      <w:pPr>
        <w:adjustRightInd w:val="0"/>
        <w:jc w:val="center"/>
        <w:rPr>
          <w:b/>
        </w:rPr>
      </w:pPr>
    </w:p>
    <w:p w:rsidR="00000E8C" w:rsidRPr="00671AB2" w:rsidRDefault="00000E8C" w:rsidP="00000E8C">
      <w:pPr>
        <w:adjustRightInd w:val="0"/>
        <w:jc w:val="both"/>
        <w:rPr>
          <w:b/>
        </w:rPr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Представители:</w:t>
      </w:r>
    </w:p>
    <w:p w:rsidR="00000E8C" w:rsidRPr="00671AB2" w:rsidRDefault="00000E8C" w:rsidP="00000E8C">
      <w:pPr>
        <w:adjustRightInd w:val="0"/>
      </w:pPr>
      <w:r w:rsidRPr="00671AB2">
        <w:t>1 Юридическое (физическое) лицо ______________________________________________________</w:t>
      </w:r>
    </w:p>
    <w:p w:rsidR="00000E8C" w:rsidRPr="00671AB2" w:rsidRDefault="00000E8C" w:rsidP="00000E8C">
      <w:pPr>
        <w:adjustRightInd w:val="0"/>
        <w:rPr>
          <w:i/>
          <w:iCs/>
        </w:rPr>
      </w:pPr>
      <w:r w:rsidRPr="00671AB2">
        <w:rPr>
          <w:i/>
          <w:iCs/>
        </w:rPr>
        <w:t>(Ф.И.О., должность)</w:t>
      </w:r>
    </w:p>
    <w:p w:rsidR="00000E8C" w:rsidRPr="00671AB2" w:rsidRDefault="00000E8C" w:rsidP="00000E8C">
      <w:pPr>
        <w:adjustRightInd w:val="0"/>
      </w:pPr>
      <w:r w:rsidRPr="00671AB2">
        <w:t>2 Представитель подрядной организации ________________________________________________</w:t>
      </w:r>
    </w:p>
    <w:p w:rsidR="00000E8C" w:rsidRPr="00671AB2" w:rsidRDefault="00000E8C" w:rsidP="00000E8C">
      <w:pPr>
        <w:adjustRightInd w:val="0"/>
        <w:rPr>
          <w:i/>
          <w:iCs/>
        </w:rPr>
      </w:pPr>
      <w:r w:rsidRPr="00671AB2">
        <w:rPr>
          <w:i/>
          <w:iCs/>
        </w:rPr>
        <w:t>(Ф.И.О., должность)</w:t>
      </w:r>
    </w:p>
    <w:p w:rsidR="00000E8C" w:rsidRPr="00671AB2" w:rsidRDefault="00000E8C" w:rsidP="00000E8C">
      <w:pPr>
        <w:adjustRightInd w:val="0"/>
      </w:pPr>
      <w:r w:rsidRPr="00671AB2">
        <w:t>3 Представитель соответствующей комиссии _____________________________________________</w:t>
      </w:r>
    </w:p>
    <w:p w:rsidR="00000E8C" w:rsidRPr="00671AB2" w:rsidRDefault="00000E8C" w:rsidP="00000E8C">
      <w:pPr>
        <w:adjustRightInd w:val="0"/>
        <w:rPr>
          <w:i/>
          <w:iCs/>
        </w:rPr>
      </w:pPr>
      <w:r w:rsidRPr="00671AB2">
        <w:rPr>
          <w:i/>
          <w:iCs/>
        </w:rPr>
        <w:t>(Ф.И.О., должность)</w:t>
      </w:r>
    </w:p>
    <w:p w:rsidR="00000E8C" w:rsidRPr="00671AB2" w:rsidRDefault="00000E8C" w:rsidP="00000E8C">
      <w:pPr>
        <w:adjustRightInd w:val="0"/>
      </w:pPr>
      <w:r w:rsidRPr="00671AB2">
        <w:t xml:space="preserve">составили настоящий акт о том, что в соответствии с разрешением № ________ от _____________, выданным ___________________________________________ </w:t>
      </w:r>
    </w:p>
    <w:p w:rsidR="00000E8C" w:rsidRPr="00671AB2" w:rsidRDefault="00000E8C" w:rsidP="00000E8C">
      <w:pPr>
        <w:adjustRightInd w:val="0"/>
        <w:rPr>
          <w:i/>
          <w:iCs/>
        </w:rPr>
      </w:pPr>
      <w:r w:rsidRPr="00671AB2">
        <w:rPr>
          <w:i/>
          <w:iCs/>
        </w:rPr>
        <w:t xml:space="preserve">(наименование организации) </w:t>
      </w:r>
    </w:p>
    <w:p w:rsidR="00000E8C" w:rsidRPr="00671AB2" w:rsidRDefault="00000E8C" w:rsidP="00000E8C">
      <w:pPr>
        <w:adjustRightInd w:val="0"/>
      </w:pPr>
      <w:r w:rsidRPr="00671AB2">
        <w:t xml:space="preserve">на производство работ _________________________________________________ </w:t>
      </w:r>
    </w:p>
    <w:p w:rsidR="00000E8C" w:rsidRPr="00671AB2" w:rsidRDefault="00000E8C" w:rsidP="00000E8C">
      <w:pPr>
        <w:adjustRightInd w:val="0"/>
      </w:pPr>
      <w:r w:rsidRPr="00671AB2">
        <w:t xml:space="preserve">_____________________________________________________________________ </w:t>
      </w:r>
    </w:p>
    <w:p w:rsidR="00000E8C" w:rsidRPr="00671AB2" w:rsidRDefault="00000E8C" w:rsidP="00000E8C">
      <w:pPr>
        <w:adjustRightInd w:val="0"/>
        <w:rPr>
          <w:i/>
          <w:iCs/>
        </w:rPr>
      </w:pPr>
      <w:r w:rsidRPr="00671AB2">
        <w:rPr>
          <w:i/>
          <w:iCs/>
        </w:rPr>
        <w:t>(характер и объем работ в соответствии с записью в разрешении)</w:t>
      </w:r>
    </w:p>
    <w:p w:rsidR="00000E8C" w:rsidRPr="00671AB2" w:rsidRDefault="00000E8C" w:rsidP="00000E8C">
      <w:pPr>
        <w:adjustRightInd w:val="0"/>
      </w:pPr>
      <w:r w:rsidRPr="00671AB2">
        <w:t>по адресу: ________________________________________________________________,</w:t>
      </w:r>
    </w:p>
    <w:p w:rsidR="00000E8C" w:rsidRPr="00671AB2" w:rsidRDefault="00000E8C" w:rsidP="00000E8C">
      <w:pPr>
        <w:adjustRightInd w:val="0"/>
      </w:pPr>
      <w:r w:rsidRPr="00671AB2">
        <w:t>работы выполнены в полном объеме, территория благоустроена:</w:t>
      </w:r>
    </w:p>
    <w:p w:rsidR="00000E8C" w:rsidRPr="00671AB2" w:rsidRDefault="00000E8C" w:rsidP="00000E8C">
      <w:pPr>
        <w:adjustRightInd w:val="0"/>
      </w:pPr>
      <w:r w:rsidRPr="00671AB2">
        <w:t>- Асфальто-бетонное покрытие ___________________________ кв. м</w:t>
      </w:r>
    </w:p>
    <w:p w:rsidR="00000E8C" w:rsidRPr="00671AB2" w:rsidRDefault="00000E8C" w:rsidP="00000E8C">
      <w:pPr>
        <w:adjustRightInd w:val="0"/>
      </w:pPr>
      <w:r w:rsidRPr="00671AB2">
        <w:t>(восстановлено или не нарушалось, указать)</w:t>
      </w:r>
    </w:p>
    <w:p w:rsidR="00000E8C" w:rsidRPr="00671AB2" w:rsidRDefault="00000E8C" w:rsidP="00000E8C">
      <w:pPr>
        <w:adjustRightInd w:val="0"/>
        <w:jc w:val="both"/>
      </w:pPr>
      <w:r w:rsidRPr="00671AB2">
        <w:t>- Отмостка (бортовой камень) ___________________________ кв. м</w:t>
      </w:r>
    </w:p>
    <w:p w:rsidR="00000E8C" w:rsidRPr="00671AB2" w:rsidRDefault="00000E8C" w:rsidP="00000E8C">
      <w:pPr>
        <w:adjustRightInd w:val="0"/>
        <w:jc w:val="both"/>
      </w:pPr>
      <w:r w:rsidRPr="00671AB2">
        <w:t>- Восстановление благоустройства _____________________________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- Восстановление озеленения __________________________________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- Восстановление малых архитектурных форм 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- Восстановление технических сооружений ______________________</w:t>
      </w:r>
    </w:p>
    <w:p w:rsidR="00000E8C" w:rsidRPr="00671AB2" w:rsidRDefault="00000E8C" w:rsidP="00000E8C">
      <w:pPr>
        <w:adjustRightInd w:val="0"/>
        <w:jc w:val="both"/>
      </w:pPr>
      <w:r w:rsidRPr="00671AB2">
        <w:t>- Прочие нарушения</w:t>
      </w:r>
    </w:p>
    <w:p w:rsidR="00000E8C" w:rsidRPr="00671AB2" w:rsidRDefault="00000E8C" w:rsidP="00000E8C">
      <w:pPr>
        <w:adjustRightInd w:val="0"/>
        <w:jc w:val="both"/>
      </w:pPr>
      <w:r w:rsidRPr="00671AB2">
        <w:t>Приложение:</w:t>
      </w:r>
    </w:p>
    <w:p w:rsidR="00000E8C" w:rsidRPr="00671AB2" w:rsidRDefault="00000E8C" w:rsidP="00000E8C">
      <w:pPr>
        <w:adjustRightInd w:val="0"/>
        <w:ind w:firstLine="708"/>
        <w:jc w:val="both"/>
      </w:pPr>
      <w:r w:rsidRPr="00671AB2">
        <w:t>1 Исполнительная съемка, согласованная с заказчиком, эксплуатационной службой и принятая администрацией МО (отделом, сектором по архитектуре и градостроительству).</w:t>
      </w:r>
    </w:p>
    <w:p w:rsidR="00000E8C" w:rsidRPr="00671AB2" w:rsidRDefault="00000E8C" w:rsidP="00000E8C">
      <w:pPr>
        <w:adjustRightInd w:val="0"/>
        <w:ind w:firstLine="708"/>
        <w:jc w:val="both"/>
      </w:pPr>
      <w:r w:rsidRPr="00671AB2">
        <w:t>2. Справка, подписанная заказчиком, генподрядчиком, балансодержателем, эксплуатационной организацией, управляющей жилищным фондом компанией или иными представителями собственника, а также администрации МО, о выполнении работ по благоустройству, асфальтированию и озеленению территории сдаваемого в эксплуатацию объекта.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  <w:r w:rsidRPr="00671AB2">
        <w:t>Подписи присутствующих:</w:t>
      </w:r>
    </w:p>
    <w:p w:rsidR="00000E8C" w:rsidRPr="00671AB2" w:rsidRDefault="00000E8C" w:rsidP="00000E8C">
      <w:pPr>
        <w:adjustRightInd w:val="0"/>
        <w:jc w:val="both"/>
      </w:pPr>
      <w:r w:rsidRPr="00671AB2">
        <w:t xml:space="preserve">________________________________________________________________________________ </w:t>
      </w:r>
    </w:p>
    <w:p w:rsidR="00000E8C" w:rsidRPr="00671AB2" w:rsidRDefault="00000E8C" w:rsidP="00000E8C">
      <w:pPr>
        <w:adjustRightInd w:val="0"/>
        <w:jc w:val="both"/>
      </w:pPr>
      <w:r w:rsidRPr="00671AB2">
        <w:t xml:space="preserve">________________________________________________________________________________ </w:t>
      </w:r>
    </w:p>
    <w:p w:rsidR="00000E8C" w:rsidRPr="00671AB2" w:rsidRDefault="00000E8C" w:rsidP="00000E8C">
      <w:pPr>
        <w:adjustRightInd w:val="0"/>
        <w:jc w:val="both"/>
      </w:pPr>
      <w:r w:rsidRPr="00671AB2">
        <w:t xml:space="preserve">________________________________________________________________________________ </w:t>
      </w: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adjustRightInd w:val="0"/>
        <w:jc w:val="both"/>
      </w:pPr>
    </w:p>
    <w:p w:rsidR="00000E8C" w:rsidRPr="00671AB2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 xml:space="preserve">        Приложение № 5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  <w:r w:rsidRPr="00671AB2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71AB2">
        <w:rPr>
          <w:bCs/>
          <w:sz w:val="22"/>
          <w:szCs w:val="22"/>
        </w:rPr>
        <w:t>земляных работ</w:t>
      </w:r>
      <w:r w:rsidRPr="00671AB2">
        <w:rPr>
          <w:sz w:val="22"/>
          <w:szCs w:val="22"/>
        </w:rPr>
        <w:t xml:space="preserve"> на территории </w:t>
      </w:r>
      <w:r w:rsidR="00104878">
        <w:rPr>
          <w:sz w:val="22"/>
          <w:szCs w:val="22"/>
        </w:rPr>
        <w:t>Высокского</w:t>
      </w:r>
      <w:r w:rsidR="00247687">
        <w:rPr>
          <w:sz w:val="22"/>
          <w:szCs w:val="22"/>
        </w:rPr>
        <w:t xml:space="preserve"> </w:t>
      </w:r>
      <w:r w:rsidRPr="00671AB2">
        <w:rPr>
          <w:sz w:val="22"/>
          <w:szCs w:val="22"/>
        </w:rPr>
        <w:t xml:space="preserve"> сельского поселения, утвержденному постановлением </w:t>
      </w:r>
      <w:r w:rsidR="00104878">
        <w:rPr>
          <w:sz w:val="22"/>
          <w:szCs w:val="22"/>
        </w:rPr>
        <w:t>Высокской</w:t>
      </w:r>
      <w:r w:rsidR="00247687">
        <w:rPr>
          <w:sz w:val="22"/>
          <w:szCs w:val="22"/>
        </w:rPr>
        <w:t xml:space="preserve"> сельской </w:t>
      </w:r>
      <w:r w:rsidRPr="00671AB2">
        <w:rPr>
          <w:sz w:val="22"/>
          <w:szCs w:val="22"/>
        </w:rPr>
        <w:t>администрации</w:t>
      </w:r>
    </w:p>
    <w:p w:rsidR="00000E8C" w:rsidRPr="00671AB2" w:rsidRDefault="00000E8C" w:rsidP="00000E8C">
      <w:pPr>
        <w:pStyle w:val="a7"/>
        <w:ind w:left="4843" w:right="181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>от ______________ № _________</w:t>
      </w:r>
    </w:p>
    <w:p w:rsidR="00000E8C" w:rsidRPr="00671AB2" w:rsidRDefault="00000E8C" w:rsidP="00000E8C">
      <w:pPr>
        <w:pStyle w:val="a7"/>
        <w:ind w:left="4843" w:right="181" w:hanging="23"/>
        <w:jc w:val="both"/>
        <w:rPr>
          <w:sz w:val="22"/>
          <w:szCs w:val="22"/>
        </w:rPr>
      </w:pPr>
    </w:p>
    <w:p w:rsidR="00000E8C" w:rsidRPr="00671AB2" w:rsidRDefault="00000E8C" w:rsidP="00000E8C">
      <w:pPr>
        <w:pStyle w:val="310"/>
        <w:shd w:val="clear" w:color="auto" w:fill="auto"/>
        <w:spacing w:line="240" w:lineRule="auto"/>
        <w:ind w:right="20"/>
        <w:rPr>
          <w:rStyle w:val="30"/>
          <w:rFonts w:ascii="Times New Roman" w:hAnsi="Times New Roman" w:cs="Times New Roman"/>
          <w:color w:val="000000"/>
          <w:sz w:val="22"/>
          <w:szCs w:val="22"/>
        </w:rPr>
      </w:pPr>
    </w:p>
    <w:p w:rsidR="00000E8C" w:rsidRPr="00671AB2" w:rsidRDefault="00000E8C" w:rsidP="00000E8C">
      <w:pPr>
        <w:ind w:firstLine="698"/>
        <w:jc w:val="right"/>
      </w:pPr>
      <w:r w:rsidRPr="00671AB2">
        <w:t>________________________________________________________________ (Ф.И.О., адрес заявителя (представителя) заявителя)</w:t>
      </w:r>
    </w:p>
    <w:p w:rsidR="00000E8C" w:rsidRPr="00671AB2" w:rsidRDefault="00000E8C" w:rsidP="00000E8C">
      <w:pPr>
        <w:ind w:firstLine="698"/>
        <w:jc w:val="right"/>
      </w:pPr>
      <w:r w:rsidRPr="00671AB2">
        <w:t>________________________________ (регистрационный номер заявления)</w:t>
      </w:r>
    </w:p>
    <w:p w:rsidR="00000E8C" w:rsidRPr="00671AB2" w:rsidRDefault="00000E8C" w:rsidP="00000E8C"/>
    <w:p w:rsidR="00000E8C" w:rsidRPr="00671AB2" w:rsidRDefault="00000E8C" w:rsidP="00000E8C">
      <w:pPr>
        <w:pStyle w:val="1"/>
        <w:jc w:val="center"/>
        <w:rPr>
          <w:sz w:val="22"/>
          <w:szCs w:val="22"/>
        </w:rPr>
      </w:pPr>
      <w:r w:rsidRPr="00671AB2">
        <w:rPr>
          <w:sz w:val="22"/>
          <w:szCs w:val="22"/>
        </w:rPr>
        <w:t>Решение об отказе</w:t>
      </w:r>
    </w:p>
    <w:p w:rsidR="00000E8C" w:rsidRPr="00671AB2" w:rsidRDefault="00000E8C" w:rsidP="00000E8C">
      <w:pPr>
        <w:pStyle w:val="1"/>
        <w:jc w:val="center"/>
        <w:rPr>
          <w:sz w:val="22"/>
          <w:szCs w:val="22"/>
        </w:rPr>
      </w:pPr>
      <w:r w:rsidRPr="00671AB2">
        <w:rPr>
          <w:sz w:val="22"/>
          <w:szCs w:val="22"/>
        </w:rPr>
        <w:t>в предоставлении разрешения на осуществление</w:t>
      </w:r>
    </w:p>
    <w:p w:rsidR="00000E8C" w:rsidRPr="00671AB2" w:rsidRDefault="00000E8C" w:rsidP="00000E8C">
      <w:pPr>
        <w:pStyle w:val="1"/>
        <w:jc w:val="center"/>
        <w:rPr>
          <w:sz w:val="22"/>
          <w:szCs w:val="22"/>
        </w:rPr>
      </w:pPr>
      <w:r w:rsidRPr="00671AB2">
        <w:rPr>
          <w:sz w:val="22"/>
          <w:szCs w:val="22"/>
        </w:rPr>
        <w:t>земляных работ на территории ________ сельского поселения</w:t>
      </w:r>
    </w:p>
    <w:p w:rsidR="00000E8C" w:rsidRPr="00671AB2" w:rsidRDefault="00000E8C" w:rsidP="00000E8C"/>
    <w:p w:rsidR="00000E8C" w:rsidRPr="00671AB2" w:rsidRDefault="00000E8C" w:rsidP="00000E8C">
      <w:r w:rsidRPr="00671AB2">
        <w:t>от __________ N ___________</w:t>
      </w:r>
    </w:p>
    <w:p w:rsidR="00000E8C" w:rsidRPr="00671AB2" w:rsidRDefault="00000E8C" w:rsidP="00000E8C"/>
    <w:p w:rsidR="00000E8C" w:rsidRPr="00671AB2" w:rsidRDefault="00000E8C" w:rsidP="00000E8C">
      <w:r w:rsidRPr="00671AB2">
        <w:t>____________________________________________________________________</w:t>
      </w:r>
    </w:p>
    <w:p w:rsidR="00000E8C" w:rsidRPr="00671AB2" w:rsidRDefault="00000E8C" w:rsidP="00000E8C">
      <w:r w:rsidRPr="00671AB2">
        <w:t>(наименование органа местного самоуправления)</w:t>
      </w:r>
    </w:p>
    <w:p w:rsidR="00000E8C" w:rsidRPr="00671AB2" w:rsidRDefault="00000E8C" w:rsidP="00000E8C">
      <w:r w:rsidRPr="00671AB2">
        <w:t>сообщает, что _______________________________________________________ _______________________________________________________________</w:t>
      </w:r>
    </w:p>
    <w:p w:rsidR="00000E8C" w:rsidRPr="00671AB2" w:rsidRDefault="00000E8C" w:rsidP="00000E8C">
      <w:r w:rsidRPr="00671AB2">
        <w:t xml:space="preserve"> (Ф.И.О. заявителя в дательном падеже, наименование, номер и дата выдачи документа подтверждающего личность, почтовый адрес - для физического лица)</w:t>
      </w:r>
    </w:p>
    <w:p w:rsidR="00000E8C" w:rsidRPr="00671AB2" w:rsidRDefault="00000E8C" w:rsidP="00000E8C">
      <w:r w:rsidRPr="00671AB2">
        <w:t>____________________________________________________________________ ____________________________________________________________________</w:t>
      </w:r>
    </w:p>
    <w:p w:rsidR="00000E8C" w:rsidRPr="00671AB2" w:rsidRDefault="00000E8C" w:rsidP="00000E8C">
      <w:r w:rsidRPr="00671AB2">
        <w:t>(полное наименование, ИНН, КПП, почтовый адрес - для юридического лица)</w:t>
      </w:r>
    </w:p>
    <w:p w:rsidR="00000E8C" w:rsidRPr="00671AB2" w:rsidRDefault="00000E8C" w:rsidP="00000E8C"/>
    <w:p w:rsidR="00000E8C" w:rsidRPr="00671AB2" w:rsidRDefault="00000E8C" w:rsidP="00000E8C">
      <w:r w:rsidRPr="00671AB2">
        <w:t xml:space="preserve">на основании пункта 12 Административного регламента предоставления муниципальной услуги «Предоставление разрешения на осуществление земляных работ на территории ________ сельского (городского) поселения» утвержденного постановлением администрации ________поселения _________  района от _________ г. №  ______, отказано в предоставлении разрешения на осуществление земляных работ: ______________________________________________________________________ ______________________________________________________________________ ______________________________________________________________________ </w:t>
      </w:r>
    </w:p>
    <w:p w:rsidR="00000E8C" w:rsidRPr="00671AB2" w:rsidRDefault="00000E8C" w:rsidP="00000E8C">
      <w:r w:rsidRPr="00671AB2">
        <w:t>(адрес (описание местоположения) участка, на котором намечено проведение работ)</w:t>
      </w:r>
    </w:p>
    <w:p w:rsidR="00000E8C" w:rsidRPr="00671AB2" w:rsidRDefault="00000E8C" w:rsidP="00000E8C">
      <w:r w:rsidRPr="00671AB2">
        <w:t>в связи с ____________________________________________________________ _______________________________________________________________</w:t>
      </w:r>
    </w:p>
    <w:p w:rsidR="00000E8C" w:rsidRPr="00671AB2" w:rsidRDefault="00000E8C" w:rsidP="00000E8C">
      <w:pPr>
        <w:jc w:val="center"/>
      </w:pPr>
      <w:r w:rsidRPr="00671AB2">
        <w:t>(основание отказа)</w:t>
      </w:r>
    </w:p>
    <w:p w:rsidR="00000E8C" w:rsidRPr="00671AB2" w:rsidRDefault="00000E8C" w:rsidP="00000E8C"/>
    <w:p w:rsidR="00000E8C" w:rsidRPr="00671AB2" w:rsidRDefault="00000E8C" w:rsidP="00000E8C">
      <w:r w:rsidRPr="00671AB2">
        <w:t xml:space="preserve">Глава администрации ________ </w:t>
      </w:r>
    </w:p>
    <w:p w:rsidR="00000E8C" w:rsidRPr="00671AB2" w:rsidRDefault="00000E8C" w:rsidP="00000E8C">
      <w:r w:rsidRPr="00671AB2">
        <w:t xml:space="preserve">поселения </w:t>
      </w:r>
    </w:p>
    <w:p w:rsidR="00000E8C" w:rsidRPr="00671AB2" w:rsidRDefault="00000E8C" w:rsidP="00000E8C"/>
    <w:p w:rsidR="00000E8C" w:rsidRPr="00671AB2" w:rsidRDefault="00000E8C" w:rsidP="00000E8C">
      <w:r w:rsidRPr="00671AB2">
        <w:t>______________ __________________________________</w:t>
      </w:r>
    </w:p>
    <w:p w:rsidR="00000E8C" w:rsidRPr="00671AB2" w:rsidRDefault="00000E8C" w:rsidP="00000E8C">
      <w:r w:rsidRPr="00671AB2">
        <w:t>(подпись) (ФИО)</w:t>
      </w:r>
    </w:p>
    <w:p w:rsidR="00000E8C" w:rsidRPr="00671AB2" w:rsidRDefault="00000E8C" w:rsidP="00000E8C">
      <w:r w:rsidRPr="00671AB2">
        <w:t>М.П.</w:t>
      </w:r>
    </w:p>
    <w:p w:rsidR="00000E8C" w:rsidRPr="00671AB2" w:rsidRDefault="00000E8C" w:rsidP="00000E8C"/>
    <w:p w:rsidR="00000E8C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671AB2" w:rsidRPr="00671AB2" w:rsidRDefault="00671AB2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000E8C" w:rsidRDefault="00000E8C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EC5451" w:rsidRPr="00671AB2" w:rsidRDefault="00EC5451" w:rsidP="00EC5451">
      <w:r>
        <w:t xml:space="preserve">                                                                                        П</w:t>
      </w:r>
      <w:r w:rsidRPr="00671AB2">
        <w:t>риложение № 6</w:t>
      </w:r>
    </w:p>
    <w:p w:rsidR="00EC5451" w:rsidRPr="00671AB2" w:rsidRDefault="00EC5451" w:rsidP="00EC5451">
      <w:pPr>
        <w:pStyle w:val="a7"/>
        <w:ind w:left="4843" w:right="181"/>
        <w:rPr>
          <w:sz w:val="22"/>
          <w:szCs w:val="22"/>
        </w:rPr>
      </w:pPr>
      <w:r w:rsidRPr="00671AB2">
        <w:rPr>
          <w:sz w:val="22"/>
          <w:szCs w:val="22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71AB2">
        <w:rPr>
          <w:bCs/>
          <w:sz w:val="22"/>
          <w:szCs w:val="22"/>
        </w:rPr>
        <w:t>земляных работ</w:t>
      </w:r>
      <w:r w:rsidRPr="00671AB2">
        <w:rPr>
          <w:sz w:val="22"/>
          <w:szCs w:val="22"/>
        </w:rPr>
        <w:t xml:space="preserve"> на территории </w:t>
      </w:r>
      <w:r w:rsidR="00104878">
        <w:rPr>
          <w:sz w:val="22"/>
          <w:szCs w:val="22"/>
        </w:rPr>
        <w:t>Высокского</w:t>
      </w:r>
      <w:r w:rsidR="00247687">
        <w:rPr>
          <w:sz w:val="22"/>
          <w:szCs w:val="22"/>
        </w:rPr>
        <w:t xml:space="preserve"> </w:t>
      </w:r>
      <w:r w:rsidRPr="00671AB2">
        <w:rPr>
          <w:sz w:val="22"/>
          <w:szCs w:val="22"/>
        </w:rPr>
        <w:t xml:space="preserve"> сельского поселения, утвержденному постановлением </w:t>
      </w:r>
      <w:r w:rsidR="00104878">
        <w:rPr>
          <w:sz w:val="22"/>
          <w:szCs w:val="22"/>
        </w:rPr>
        <w:t>Высокской</w:t>
      </w:r>
      <w:r w:rsidR="00247687">
        <w:rPr>
          <w:sz w:val="22"/>
          <w:szCs w:val="22"/>
        </w:rPr>
        <w:t xml:space="preserve"> сельской </w:t>
      </w:r>
      <w:r w:rsidRPr="00671AB2">
        <w:rPr>
          <w:sz w:val="22"/>
          <w:szCs w:val="22"/>
        </w:rPr>
        <w:t xml:space="preserve"> администрации</w:t>
      </w:r>
    </w:p>
    <w:p w:rsidR="00EC5451" w:rsidRPr="00671AB2" w:rsidRDefault="00EC5451" w:rsidP="00EC5451">
      <w:pPr>
        <w:pStyle w:val="a7"/>
        <w:ind w:left="4843" w:right="181"/>
        <w:rPr>
          <w:sz w:val="22"/>
          <w:szCs w:val="22"/>
        </w:rPr>
      </w:pPr>
    </w:p>
    <w:p w:rsidR="00EC5451" w:rsidRPr="00671AB2" w:rsidRDefault="00EC5451" w:rsidP="00EC5451">
      <w:pPr>
        <w:pStyle w:val="a7"/>
        <w:ind w:left="4843" w:right="181" w:hanging="23"/>
        <w:jc w:val="both"/>
        <w:rPr>
          <w:sz w:val="22"/>
          <w:szCs w:val="22"/>
        </w:rPr>
      </w:pPr>
      <w:r w:rsidRPr="00671AB2">
        <w:rPr>
          <w:sz w:val="22"/>
          <w:szCs w:val="22"/>
        </w:rPr>
        <w:t>от ______________ № _________</w:t>
      </w:r>
    </w:p>
    <w:p w:rsidR="00EC5451" w:rsidRDefault="00EC5451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EC5451" w:rsidRDefault="00EC5451" w:rsidP="00000E8C">
      <w:pPr>
        <w:pStyle w:val="a7"/>
        <w:ind w:left="4843" w:hanging="23"/>
        <w:jc w:val="both"/>
        <w:rPr>
          <w:sz w:val="22"/>
          <w:szCs w:val="22"/>
        </w:rPr>
      </w:pPr>
    </w:p>
    <w:p w:rsidR="00000E8C" w:rsidRPr="00671AB2" w:rsidRDefault="00000E8C" w:rsidP="00000E8C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Style w:val="32"/>
          <w:rFonts w:ascii="Times New Roman" w:hAnsi="Times New Roman" w:cs="Times New Roman"/>
          <w:color w:val="000000"/>
          <w:sz w:val="22"/>
          <w:szCs w:val="22"/>
        </w:rPr>
      </w:pPr>
      <w:bookmarkStart w:id="39" w:name="bookmark63"/>
      <w:r w:rsidRPr="00671AB2">
        <w:rPr>
          <w:rStyle w:val="32"/>
          <w:rFonts w:ascii="Times New Roman" w:hAnsi="Times New Roman" w:cs="Times New Roman"/>
          <w:color w:val="000000"/>
          <w:sz w:val="22"/>
          <w:szCs w:val="22"/>
        </w:rPr>
        <w:t>Правовые основания предоставления Муниципальной услуги</w:t>
      </w:r>
      <w:bookmarkEnd w:id="39"/>
    </w:p>
    <w:p w:rsidR="00000E8C" w:rsidRPr="00671AB2" w:rsidRDefault="00000E8C" w:rsidP="00000E8C">
      <w:pPr>
        <w:pStyle w:val="31"/>
        <w:keepNext/>
        <w:keepLines/>
        <w:shd w:val="clear" w:color="auto" w:fill="auto"/>
        <w:spacing w:after="0" w:line="240" w:lineRule="auto"/>
        <w:ind w:right="119" w:firstLine="567"/>
        <w:jc w:val="center"/>
        <w:rPr>
          <w:rFonts w:ascii="Times New Roman" w:hAnsi="Times New Roman" w:cs="Times New Roman"/>
          <w:b w:val="0"/>
          <w:sz w:val="22"/>
          <w:szCs w:val="22"/>
        </w:rPr>
      </w:pPr>
    </w:p>
    <w:p w:rsidR="00000E8C" w:rsidRPr="00EC5451" w:rsidRDefault="00000E8C" w:rsidP="00000E8C">
      <w:pPr>
        <w:pStyle w:val="a7"/>
        <w:ind w:left="0" w:right="119" w:firstLine="567"/>
        <w:jc w:val="both"/>
        <w:rPr>
          <w:rStyle w:val="a4"/>
          <w:i w:val="0"/>
          <w:sz w:val="24"/>
          <w:szCs w:val="24"/>
        </w:rPr>
      </w:pPr>
      <w:r w:rsidRPr="00EC5451">
        <w:rPr>
          <w:rStyle w:val="a4"/>
          <w:i w:val="0"/>
          <w:sz w:val="24"/>
          <w:szCs w:val="24"/>
        </w:rPr>
        <w:t>Перечень нормативных правовых актов, регулирующих порядок предоставления Муниципальной услуги, является: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Конституция Российской Федерации от 12.12.1993;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Земельный кодекс Российской Федерации от 25.10.2001 № 136-ФЗ;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Градостроительный кодекс Российской Федерации от 29.12.2004 № 190-ФЗ;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Федеральный закон от 02.05.2006 № 59-ФЗ «О порядке рассмотрения обращений граждан Российской Федерации»;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Федеральный закон от 27.07.2010 № 210-ФЗ «Об организации предоставления государственных и муниципальных услуг»;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Федеральный закон от 27.07.2006 № 152-ФЗ «О персональных данных»;</w:t>
      </w:r>
    </w:p>
    <w:p w:rsidR="00000E8C" w:rsidRPr="00671AB2" w:rsidRDefault="00000E8C" w:rsidP="00000E8C">
      <w:pPr>
        <w:adjustRightInd w:val="0"/>
        <w:ind w:firstLine="709"/>
        <w:jc w:val="both"/>
      </w:pPr>
      <w:r w:rsidRPr="00671AB2">
        <w:t>Федеральный закон от 06.04.2011 № 63-ФЗ «Об электронной подписи»;</w:t>
      </w:r>
    </w:p>
    <w:p w:rsidR="00000E8C" w:rsidRPr="00671AB2" w:rsidRDefault="00000E8C" w:rsidP="00000E8C">
      <w:pPr>
        <w:adjustRightInd w:val="0"/>
        <w:ind w:firstLine="709"/>
        <w:jc w:val="both"/>
        <w:rPr>
          <w:rStyle w:val="fontstyle01"/>
          <w:sz w:val="22"/>
          <w:szCs w:val="22"/>
        </w:rPr>
      </w:pPr>
      <w:r w:rsidRPr="00671AB2">
        <w:rPr>
          <w:rStyle w:val="fontstyle01"/>
          <w:sz w:val="22"/>
          <w:szCs w:val="22"/>
        </w:rPr>
        <w:t xml:space="preserve">Постановление Правительства Российской Федерации от 20.11.2000 № 878 «Об утверждении Правил охраны газораспределительных сетей»; </w:t>
      </w:r>
    </w:p>
    <w:p w:rsidR="00000E8C" w:rsidRPr="00671AB2" w:rsidRDefault="00000E8C" w:rsidP="00000E8C">
      <w:pPr>
        <w:adjustRightInd w:val="0"/>
        <w:ind w:firstLine="709"/>
        <w:jc w:val="both"/>
        <w:rPr>
          <w:rStyle w:val="fontstyle01"/>
          <w:sz w:val="22"/>
          <w:szCs w:val="22"/>
        </w:rPr>
      </w:pPr>
      <w:r w:rsidRPr="00671AB2">
        <w:rPr>
          <w:rStyle w:val="fontstyle01"/>
          <w:sz w:val="22"/>
          <w:szCs w:val="22"/>
        </w:rPr>
        <w:t xml:space="preserve">Постановление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</w:t>
      </w:r>
    </w:p>
    <w:p w:rsidR="00000E8C" w:rsidRPr="00671AB2" w:rsidRDefault="00000E8C" w:rsidP="00000E8C">
      <w:pPr>
        <w:adjustRightInd w:val="0"/>
        <w:ind w:firstLine="709"/>
        <w:jc w:val="both"/>
        <w:rPr>
          <w:rStyle w:val="fontstyle01"/>
          <w:sz w:val="22"/>
          <w:szCs w:val="22"/>
        </w:rPr>
      </w:pPr>
      <w:r w:rsidRPr="00671AB2">
        <w:rPr>
          <w:rStyle w:val="fontstyle01"/>
          <w:sz w:val="22"/>
          <w:szCs w:val="22"/>
        </w:rPr>
        <w:t xml:space="preserve">Постановление Правительства Российской Федерации от 30.04.2014 № 403 «Об исчерпывающем перечне процедур в сфере жилищного строительства»; </w:t>
      </w:r>
    </w:p>
    <w:p w:rsidR="00000E8C" w:rsidRPr="00671AB2" w:rsidRDefault="00000E8C" w:rsidP="00000E8C">
      <w:pPr>
        <w:adjustRightInd w:val="0"/>
        <w:ind w:left="708" w:firstLine="1"/>
        <w:jc w:val="both"/>
      </w:pPr>
      <w:r w:rsidRPr="00671AB2">
        <w:rPr>
          <w:rStyle w:val="fontstyle01"/>
          <w:sz w:val="22"/>
          <w:szCs w:val="22"/>
        </w:rPr>
        <w:t>Устав муниципального образования;</w:t>
      </w:r>
    </w:p>
    <w:p w:rsidR="00000E8C" w:rsidRPr="00671AB2" w:rsidRDefault="00EC5451" w:rsidP="00000E8C">
      <w:pPr>
        <w:adjustRightInd w:val="0"/>
        <w:ind w:firstLine="708"/>
        <w:jc w:val="both"/>
      </w:pPr>
      <w:r>
        <w:t>Н</w:t>
      </w:r>
      <w:r w:rsidR="00000E8C" w:rsidRPr="00671AB2">
        <w:t>астоящий административный регламент.</w:t>
      </w: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Pr="0076574C" w:rsidRDefault="00000E8C" w:rsidP="00000E8C">
      <w:pPr>
        <w:pStyle w:val="a7"/>
        <w:ind w:left="4843"/>
        <w:rPr>
          <w:sz w:val="22"/>
          <w:szCs w:val="22"/>
        </w:rPr>
      </w:pPr>
    </w:p>
    <w:p w:rsidR="00000E8C" w:rsidRDefault="00000E8C" w:rsidP="00000E8C">
      <w:pPr>
        <w:pStyle w:val="a7"/>
        <w:ind w:left="4843"/>
        <w:rPr>
          <w:sz w:val="22"/>
          <w:szCs w:val="22"/>
        </w:rPr>
      </w:pPr>
    </w:p>
    <w:p w:rsidR="00671AB2" w:rsidRDefault="00671AB2" w:rsidP="00000E8C">
      <w:pPr>
        <w:pStyle w:val="a7"/>
        <w:ind w:left="4843"/>
        <w:rPr>
          <w:sz w:val="22"/>
          <w:szCs w:val="22"/>
        </w:rPr>
      </w:pPr>
    </w:p>
    <w:p w:rsidR="00671AB2" w:rsidRDefault="00671AB2" w:rsidP="00000E8C">
      <w:pPr>
        <w:pStyle w:val="a7"/>
        <w:ind w:left="4843"/>
        <w:rPr>
          <w:sz w:val="22"/>
          <w:szCs w:val="22"/>
        </w:rPr>
      </w:pPr>
    </w:p>
    <w:p w:rsidR="00671AB2" w:rsidRDefault="00671AB2" w:rsidP="00000E8C">
      <w:pPr>
        <w:pStyle w:val="a7"/>
        <w:ind w:left="4843"/>
        <w:rPr>
          <w:sz w:val="22"/>
          <w:szCs w:val="22"/>
        </w:rPr>
      </w:pPr>
    </w:p>
    <w:p w:rsidR="00247687" w:rsidRDefault="00247687" w:rsidP="00000E8C">
      <w:pPr>
        <w:pStyle w:val="a7"/>
        <w:ind w:left="4843"/>
        <w:rPr>
          <w:sz w:val="22"/>
          <w:szCs w:val="22"/>
        </w:rPr>
      </w:pPr>
    </w:p>
    <w:p w:rsidR="00247687" w:rsidRDefault="00247687" w:rsidP="00000E8C">
      <w:pPr>
        <w:pStyle w:val="a7"/>
        <w:ind w:left="4843"/>
        <w:rPr>
          <w:sz w:val="22"/>
          <w:szCs w:val="22"/>
        </w:rPr>
      </w:pPr>
    </w:p>
    <w:p w:rsidR="00247687" w:rsidRDefault="00247687" w:rsidP="00000E8C">
      <w:pPr>
        <w:pStyle w:val="a7"/>
        <w:ind w:left="4843"/>
        <w:rPr>
          <w:sz w:val="22"/>
          <w:szCs w:val="22"/>
        </w:rPr>
      </w:pPr>
    </w:p>
    <w:p w:rsidR="00671AB2" w:rsidRDefault="00671AB2" w:rsidP="00000E8C">
      <w:pPr>
        <w:pStyle w:val="a7"/>
        <w:ind w:left="4843"/>
        <w:rPr>
          <w:sz w:val="22"/>
          <w:szCs w:val="22"/>
        </w:rPr>
      </w:pPr>
    </w:p>
    <w:p w:rsidR="00000E8C" w:rsidRPr="00671AB2" w:rsidRDefault="00000E8C" w:rsidP="00000E8C">
      <w:pPr>
        <w:pStyle w:val="a7"/>
        <w:ind w:left="4842"/>
        <w:rPr>
          <w:sz w:val="22"/>
          <w:szCs w:val="22"/>
        </w:rPr>
      </w:pPr>
      <w:r w:rsidRPr="00671AB2">
        <w:rPr>
          <w:sz w:val="22"/>
          <w:szCs w:val="22"/>
        </w:rPr>
        <w:t>Приложение № 7</w:t>
      </w:r>
    </w:p>
    <w:p w:rsidR="00000E8C" w:rsidRPr="00671AB2" w:rsidRDefault="00000E8C" w:rsidP="00000E8C">
      <w:pPr>
        <w:widowControl/>
        <w:autoSpaceDE/>
        <w:autoSpaceDN/>
        <w:ind w:left="4842" w:firstLine="113"/>
        <w:jc w:val="both"/>
      </w:pPr>
      <w:r w:rsidRPr="00671AB2">
        <w:t>к Административному регламенту предоставления муниципальной услуги «</w:t>
      </w:r>
      <w:r w:rsidRPr="00671AB2">
        <w:rPr>
          <w:lang w:bidi="ar-SA"/>
        </w:rPr>
        <w:t>Предоставление разрешения на осуществление земляных работ»</w:t>
      </w:r>
      <w:r w:rsidRPr="00671AB2">
        <w:t xml:space="preserve">, утвержденному постановлением </w:t>
      </w:r>
      <w:r w:rsidR="00104878">
        <w:t>Высокской</w:t>
      </w:r>
      <w:r w:rsidR="00247687">
        <w:t xml:space="preserve"> </w:t>
      </w:r>
      <w:r w:rsidRPr="00671AB2">
        <w:t xml:space="preserve"> </w:t>
      </w:r>
      <w:r w:rsidR="00104878">
        <w:t xml:space="preserve">сельской </w:t>
      </w:r>
      <w:r w:rsidRPr="00671AB2">
        <w:t>администрации</w:t>
      </w:r>
    </w:p>
    <w:p w:rsidR="00000E8C" w:rsidRPr="00671AB2" w:rsidRDefault="00000E8C" w:rsidP="00000E8C">
      <w:pPr>
        <w:pStyle w:val="a7"/>
        <w:ind w:left="4842"/>
        <w:jc w:val="both"/>
        <w:rPr>
          <w:sz w:val="22"/>
          <w:szCs w:val="22"/>
        </w:rPr>
      </w:pPr>
      <w:r w:rsidRPr="00671AB2">
        <w:rPr>
          <w:sz w:val="22"/>
          <w:szCs w:val="22"/>
        </w:rPr>
        <w:t>от ______________ № _________</w:t>
      </w:r>
    </w:p>
    <w:p w:rsidR="00000E8C" w:rsidRPr="00671AB2" w:rsidRDefault="00000E8C" w:rsidP="00000E8C">
      <w:pPr>
        <w:pStyle w:val="a7"/>
        <w:ind w:left="0"/>
        <w:rPr>
          <w:sz w:val="22"/>
          <w:szCs w:val="22"/>
        </w:rPr>
      </w:pPr>
    </w:p>
    <w:p w:rsidR="00000E8C" w:rsidRPr="00671AB2" w:rsidRDefault="00000E8C" w:rsidP="00000E8C">
      <w:pPr>
        <w:pStyle w:val="1"/>
        <w:ind w:left="1627" w:right="929" w:firstLine="2491"/>
        <w:rPr>
          <w:sz w:val="22"/>
          <w:szCs w:val="22"/>
        </w:rPr>
      </w:pPr>
      <w:r w:rsidRPr="00671AB2">
        <w:rPr>
          <w:sz w:val="22"/>
          <w:szCs w:val="22"/>
        </w:rPr>
        <w:t>БЛОК-СХЕМА ПРЕДОСТАВЛЕНИЯ МУНИЦИПАЛЬНОЙ УСЛУГИ</w:t>
      </w:r>
    </w:p>
    <w:p w:rsidR="00000E8C" w:rsidRPr="00671AB2" w:rsidRDefault="0059764A" w:rsidP="00000E8C">
      <w:pPr>
        <w:pStyle w:val="1"/>
        <w:ind w:left="0" w:right="49"/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153.75pt;margin-top:307.4pt;width:15.75pt;height:19.65pt;flip:x;z-index:251672576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37" style="position:absolute;left:0;text-align:left;margin-left:156.75pt;margin-top:269pt;width:211.5pt;height:38.4pt;z-index:251671552">
            <v:textbox>
              <w:txbxContent>
                <w:p w:rsidR="00A222AE" w:rsidRDefault="00A222AE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Документы соответствуют требованиям законодательства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36" style="position:absolute;left:0;text-align:left;margin-left:159pt;margin-top:233.9pt;width:207.75pt;height:23.85pt;z-index:251670528">
            <v:textbox>
              <w:txbxContent>
                <w:p w:rsidR="00A222AE" w:rsidRDefault="00A222AE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Рассмотрение документов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32" style="position:absolute;left:0;text-align:left;margin-left:155.9pt;margin-top:145.55pt;width:217.5pt;height:39pt;z-index:251666432">
            <v:textbox style="mso-next-textbox:#_x0000_s1032">
              <w:txbxContent>
                <w:p w:rsidR="00A222AE" w:rsidRDefault="00A222AE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Передача документов ответственному исполнителю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49" type="#_x0000_t32" style="position:absolute;left:0;text-align:left;margin-left:345pt;margin-top:501.05pt;width:23.25pt;height:58.5pt;flip:x;z-index:251683840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44" type="#_x0000_t32" style="position:absolute;left:0;text-align:left;margin-left:366.75pt;margin-top:375.05pt;width:3.25pt;height:36.75pt;z-index:251678720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46" style="position:absolute;left:0;text-align:left;margin-left:278.25pt;margin-top:412.55pt;width:183.75pt;height:88.5pt;z-index:251680768">
            <v:textbox>
              <w:txbxContent>
                <w:p w:rsidR="00A222AE" w:rsidRDefault="00A222AE" w:rsidP="00000E8C">
                  <w:r>
                    <w:rPr>
                      <w:sz w:val="27"/>
                      <w:szCs w:val="27"/>
                    </w:rPr>
                    <w:t>Уведомление заявителя об отказе в выдаче разрешения (ордера) на производство земляных работ, возврат документов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51" style="position:absolute;left:0;text-align:left;margin-left:167.25pt;margin-top:562.55pt;width:200.25pt;height:38.25pt;z-index:251685888">
            <v:textbox>
              <w:txbxContent>
                <w:p w:rsidR="00A222AE" w:rsidRDefault="00A222AE" w:rsidP="00000E8C">
                  <w:r>
                    <w:rPr>
                      <w:sz w:val="27"/>
                      <w:szCs w:val="27"/>
                    </w:rPr>
                    <w:t>Окончание предоставления муниципальной услуги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50" type="#_x0000_t32" style="position:absolute;left:0;text-align:left;margin-left:122.25pt;margin-top:549.05pt;width:41.25pt;height:18.75pt;z-index:251684864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48" style="position:absolute;left:0;text-align:left;margin-left:9.75pt;margin-top:474.8pt;width:197.25pt;height:74.25pt;z-index:251682816">
            <v:textbox>
              <w:txbxContent>
                <w:p w:rsidR="00A222AE" w:rsidRDefault="00A222AE" w:rsidP="00000E8C">
                  <w:r>
                    <w:rPr>
                      <w:sz w:val="27"/>
                      <w:szCs w:val="27"/>
                    </w:rPr>
                    <w:t>Направление (вручение) заявителю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27" type="#_x0000_t32" style="position:absolute;left:0;text-align:left;margin-left:256.5pt;margin-top:34.65pt;width:.75pt;height:14.9pt;z-index:251661312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left:0;text-align:left;margin-left:138.65pt;margin-top:10.65pt;width:231.35pt;height:24pt;z-index:251660288">
            <v:textbox style="mso-next-textbox:#_x0000_s1026">
              <w:txbxContent>
                <w:p w:rsidR="00A222AE" w:rsidRPr="000F64FE" w:rsidRDefault="00A222AE" w:rsidP="00000E8C">
                  <w:pPr>
                    <w:jc w:val="center"/>
                    <w:rPr>
                      <w:sz w:val="24"/>
                      <w:szCs w:val="24"/>
                    </w:rPr>
                  </w:pPr>
                  <w:r w:rsidRPr="000F64FE">
                    <w:rPr>
                      <w:sz w:val="24"/>
                      <w:szCs w:val="24"/>
                    </w:rPr>
                    <w:t>Поступление заявления</w:t>
                  </w:r>
                </w:p>
              </w:txbxContent>
            </v:textbox>
          </v:shape>
        </w:pict>
      </w:r>
      <w:r>
        <w:rPr>
          <w:noProof/>
          <w:sz w:val="22"/>
          <w:szCs w:val="22"/>
        </w:rPr>
        <w:pict>
          <v:shape id="_x0000_s1047" type="#_x0000_t32" style="position:absolute;left:0;text-align:left;margin-left:105pt;margin-top:454.55pt;width:0;height:20.25pt;z-index:251681792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28" style="position:absolute;left:0;text-align:left;margin-left:143.25pt;margin-top:53.3pt;width:229.65pt;height:22.95pt;z-index:251662336">
            <v:textbox style="mso-next-textbox:#_x0000_s1028">
              <w:txbxContent>
                <w:p w:rsidR="00A222AE" w:rsidRDefault="00A222AE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Регистрация заявления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1" style="position:absolute;left:0;text-align:left;margin-left:262.5pt;margin-top:329.75pt;width:185.25pt;height:43.8pt;z-index:251675648">
            <v:textbox>
              <w:txbxContent>
                <w:p w:rsidR="00A222AE" w:rsidRDefault="00A222AE" w:rsidP="00000E8C">
                  <w:r>
                    <w:rPr>
                      <w:sz w:val="27"/>
                      <w:szCs w:val="27"/>
                    </w:rPr>
                    <w:t>Решение об отказе в предоставлении услуги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45" style="position:absolute;left:0;text-align:left;margin-left:11.25pt;margin-top:396.8pt;width:189pt;height:56.25pt;z-index:251679744">
            <v:textbox>
              <w:txbxContent>
                <w:p w:rsidR="00A222AE" w:rsidRDefault="00A222AE" w:rsidP="00000E8C">
                  <w:r>
                    <w:rPr>
                      <w:sz w:val="27"/>
                      <w:szCs w:val="27"/>
                    </w:rPr>
                    <w:t>Оформление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43" type="#_x0000_t32" style="position:absolute;left:0;text-align:left;margin-left:101.25pt;margin-top:384.05pt;width:.75pt;height:10.5pt;flip:x;z-index:251677696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40" style="position:absolute;left:0;text-align:left;margin-left:6.75pt;margin-top:327.8pt;width:192pt;height:54.75pt;z-index:251674624">
            <v:textbox>
              <w:txbxContent>
                <w:p w:rsidR="00A222AE" w:rsidRDefault="00A222AE" w:rsidP="00000E8C">
                  <w:r>
                    <w:rPr>
                      <w:sz w:val="27"/>
                      <w:szCs w:val="27"/>
                    </w:rPr>
                    <w:t>Решение о выдаче разрешения (ордера) на производство земляных работ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39" type="#_x0000_t32" style="position:absolute;left:0;text-align:left;margin-left:345pt;margin-top:306.05pt;width:25pt;height:25.5pt;z-index:251673600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42" type="#_x0000_t32" style="position:absolute;left:0;text-align:left;margin-left:264pt;margin-top:259.55pt;width:.75pt;height:6.75pt;flip:x;z-index:251676672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35" type="#_x0000_t32" style="position:absolute;left:0;text-align:left;margin-left:263.25pt;margin-top:222.8pt;width:0;height:12.75pt;z-index:251669504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34" style="position:absolute;left:0;text-align:left;margin-left:155.9pt;margin-top:200pt;width:215.35pt;height:22.8pt;z-index:251668480">
            <v:textbox>
              <w:txbxContent>
                <w:p w:rsidR="00A222AE" w:rsidRDefault="00A222AE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Проверка наличия документов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33" type="#_x0000_t32" style="position:absolute;left:0;text-align:left;margin-left:261pt;margin-top:186.05pt;width:.75pt;height:12pt;z-index:251667456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31" type="#_x0000_t32" style="position:absolute;left:0;text-align:left;margin-left:261pt;margin-top:131.3pt;width:1.5pt;height:14.25pt;z-index:251665408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30" style="position:absolute;left:0;text-align:left;margin-left:155.9pt;margin-top:92pt;width:217pt;height:38.55pt;z-index:251664384">
            <v:textbox>
              <w:txbxContent>
                <w:p w:rsidR="00A222AE" w:rsidRDefault="00A222AE" w:rsidP="00000E8C">
                  <w:pPr>
                    <w:jc w:val="center"/>
                  </w:pPr>
                  <w:r>
                    <w:rPr>
                      <w:sz w:val="27"/>
                      <w:szCs w:val="27"/>
                    </w:rPr>
                    <w:t>Назначение ответственного исполнителя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shape id="_x0000_s1029" type="#_x0000_t32" style="position:absolute;left:0;text-align:left;margin-left:257.25pt;margin-top:76.25pt;width:.8pt;height:15.75pt;z-index:251663360" o:connectortype="straight">
            <v:stroke endarrow="block"/>
          </v:shape>
        </w:pict>
      </w:r>
    </w:p>
    <w:p w:rsidR="00BF4941" w:rsidRPr="00671AB2" w:rsidRDefault="00BF4941"/>
    <w:sectPr w:rsidR="00BF4941" w:rsidRPr="00671AB2" w:rsidSect="00D10D8C">
      <w:pgSz w:w="11910" w:h="16840"/>
      <w:pgMar w:top="1020" w:right="400" w:bottom="280" w:left="1680" w:header="46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1CA" w:rsidRDefault="00F331CA" w:rsidP="0063003A">
      <w:r>
        <w:separator/>
      </w:r>
    </w:p>
  </w:endnote>
  <w:endnote w:type="continuationSeparator" w:id="1">
    <w:p w:rsidR="00F331CA" w:rsidRDefault="00F331CA" w:rsidP="00630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1CA" w:rsidRDefault="00F331CA" w:rsidP="0063003A">
      <w:r>
        <w:separator/>
      </w:r>
    </w:p>
  </w:footnote>
  <w:footnote w:type="continuationSeparator" w:id="1">
    <w:p w:rsidR="00F331CA" w:rsidRDefault="00F331CA" w:rsidP="006300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22AE" w:rsidRDefault="00A222AE">
    <w:pPr>
      <w:pStyle w:val="a7"/>
      <w:spacing w:line="14" w:lineRule="auto"/>
      <w:ind w:left="0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9"/>
    <w:multiLevelType w:val="multilevel"/>
    <w:tmpl w:val="00000008"/>
    <w:lvl w:ilvl="0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D"/>
    <w:multiLevelType w:val="multilevel"/>
    <w:tmpl w:val="0000000C"/>
    <w:lvl w:ilvl="0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F"/>
    <w:multiLevelType w:val="multilevel"/>
    <w:tmpl w:val="166698F0"/>
    <w:lvl w:ilvl="0">
      <w:start w:val="1"/>
      <w:numFmt w:val="decimal"/>
      <w:lvlText w:val="1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11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13"/>
    <w:multiLevelType w:val="multilevel"/>
    <w:tmpl w:val="00000012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15"/>
    <w:multiLevelType w:val="multilevel"/>
    <w:tmpl w:val="D65ADFAA"/>
    <w:lvl w:ilvl="0">
      <w:start w:val="1"/>
      <w:numFmt w:val="decimal"/>
      <w:lvlText w:val="12.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7"/>
    <w:multiLevelType w:val="multilevel"/>
    <w:tmpl w:val="B2FCF01E"/>
    <w:lvl w:ilvl="0">
      <w:start w:val="7"/>
      <w:numFmt w:val="decimal"/>
      <w:lvlText w:val="13.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9"/>
    <w:multiLevelType w:val="multilevel"/>
    <w:tmpl w:val="F68AC7C8"/>
    <w:lvl w:ilvl="0">
      <w:start w:val="3"/>
      <w:numFmt w:val="decimal"/>
      <w:lvlText w:val="13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B"/>
    <w:multiLevelType w:val="multilevel"/>
    <w:tmpl w:val="0000001A"/>
    <w:lvl w:ilvl="0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D"/>
    <w:multiLevelType w:val="multilevel"/>
    <w:tmpl w:val="1BE6CEA6"/>
    <w:lvl w:ilvl="0">
      <w:start w:val="1"/>
      <w:numFmt w:val="decimal"/>
      <w:lvlText w:val="1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00001F"/>
    <w:multiLevelType w:val="multilevel"/>
    <w:tmpl w:val="3EA81750"/>
    <w:lvl w:ilvl="0">
      <w:start w:val="1"/>
      <w:numFmt w:val="decimal"/>
      <w:lvlText w:val="1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>
    <w:nsid w:val="00000021"/>
    <w:multiLevelType w:val="multilevel"/>
    <w:tmpl w:val="00000020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>
    <w:nsid w:val="00000023"/>
    <w:multiLevelType w:val="multilevel"/>
    <w:tmpl w:val="00000022"/>
    <w:lvl w:ilvl="0">
      <w:start w:val="17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5">
    <w:nsid w:val="00000025"/>
    <w:multiLevelType w:val="multilevel"/>
    <w:tmpl w:val="00000024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6">
    <w:nsid w:val="00000027"/>
    <w:multiLevelType w:val="multilevel"/>
    <w:tmpl w:val="00000026"/>
    <w:lvl w:ilvl="0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7">
    <w:nsid w:val="00000029"/>
    <w:multiLevelType w:val="multilevel"/>
    <w:tmpl w:val="986E3966"/>
    <w:lvl w:ilvl="0">
      <w:start w:val="19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0000002D"/>
    <w:multiLevelType w:val="multilevel"/>
    <w:tmpl w:val="924CE9B0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>
    <w:nsid w:val="00000039"/>
    <w:multiLevelType w:val="multilevel"/>
    <w:tmpl w:val="A166664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0">
    <w:nsid w:val="04183FC9"/>
    <w:multiLevelType w:val="hybridMultilevel"/>
    <w:tmpl w:val="78F6FA84"/>
    <w:lvl w:ilvl="0" w:tplc="1B56FF42">
      <w:numFmt w:val="bullet"/>
      <w:lvlText w:val="–"/>
      <w:lvlJc w:val="left"/>
      <w:pPr>
        <w:ind w:left="590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C40751C">
      <w:numFmt w:val="bullet"/>
      <w:lvlText w:val="-"/>
      <w:lvlJc w:val="left"/>
      <w:pPr>
        <w:ind w:left="590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678139C">
      <w:numFmt w:val="bullet"/>
      <w:lvlText w:val="•"/>
      <w:lvlJc w:val="left"/>
      <w:pPr>
        <w:ind w:left="2437" w:hanging="288"/>
      </w:pPr>
      <w:rPr>
        <w:rFonts w:hint="default"/>
        <w:lang w:val="ru-RU" w:eastAsia="ru-RU" w:bidi="ru-RU"/>
      </w:rPr>
    </w:lvl>
    <w:lvl w:ilvl="3" w:tplc="CFBE2B88">
      <w:numFmt w:val="bullet"/>
      <w:lvlText w:val="•"/>
      <w:lvlJc w:val="left"/>
      <w:pPr>
        <w:ind w:left="3355" w:hanging="288"/>
      </w:pPr>
      <w:rPr>
        <w:rFonts w:hint="default"/>
        <w:lang w:val="ru-RU" w:eastAsia="ru-RU" w:bidi="ru-RU"/>
      </w:rPr>
    </w:lvl>
    <w:lvl w:ilvl="4" w:tplc="455E764C">
      <w:numFmt w:val="bullet"/>
      <w:lvlText w:val="•"/>
      <w:lvlJc w:val="left"/>
      <w:pPr>
        <w:ind w:left="4274" w:hanging="288"/>
      </w:pPr>
      <w:rPr>
        <w:rFonts w:hint="default"/>
        <w:lang w:val="ru-RU" w:eastAsia="ru-RU" w:bidi="ru-RU"/>
      </w:rPr>
    </w:lvl>
    <w:lvl w:ilvl="5" w:tplc="DDD6DF6E">
      <w:numFmt w:val="bullet"/>
      <w:lvlText w:val="•"/>
      <w:lvlJc w:val="left"/>
      <w:pPr>
        <w:ind w:left="5192" w:hanging="288"/>
      </w:pPr>
      <w:rPr>
        <w:rFonts w:hint="default"/>
        <w:lang w:val="ru-RU" w:eastAsia="ru-RU" w:bidi="ru-RU"/>
      </w:rPr>
    </w:lvl>
    <w:lvl w:ilvl="6" w:tplc="28D82D94">
      <w:numFmt w:val="bullet"/>
      <w:lvlText w:val="•"/>
      <w:lvlJc w:val="left"/>
      <w:pPr>
        <w:ind w:left="6111" w:hanging="288"/>
      </w:pPr>
      <w:rPr>
        <w:rFonts w:hint="default"/>
        <w:lang w:val="ru-RU" w:eastAsia="ru-RU" w:bidi="ru-RU"/>
      </w:rPr>
    </w:lvl>
    <w:lvl w:ilvl="7" w:tplc="E1AE697E">
      <w:numFmt w:val="bullet"/>
      <w:lvlText w:val="•"/>
      <w:lvlJc w:val="left"/>
      <w:pPr>
        <w:ind w:left="7029" w:hanging="288"/>
      </w:pPr>
      <w:rPr>
        <w:rFonts w:hint="default"/>
        <w:lang w:val="ru-RU" w:eastAsia="ru-RU" w:bidi="ru-RU"/>
      </w:rPr>
    </w:lvl>
    <w:lvl w:ilvl="8" w:tplc="928C81F2">
      <w:numFmt w:val="bullet"/>
      <w:lvlText w:val="•"/>
      <w:lvlJc w:val="left"/>
      <w:pPr>
        <w:ind w:left="7948" w:hanging="288"/>
      </w:pPr>
      <w:rPr>
        <w:rFonts w:hint="default"/>
        <w:lang w:val="ru-RU" w:eastAsia="ru-RU" w:bidi="ru-RU"/>
      </w:rPr>
    </w:lvl>
  </w:abstractNum>
  <w:abstractNum w:abstractNumId="21">
    <w:nsid w:val="050E14A1"/>
    <w:multiLevelType w:val="multilevel"/>
    <w:tmpl w:val="019C3D36"/>
    <w:lvl w:ilvl="0">
      <w:start w:val="5"/>
      <w:numFmt w:val="decimal"/>
      <w:lvlText w:val="%1"/>
      <w:lvlJc w:val="left"/>
      <w:pPr>
        <w:ind w:left="590" w:hanging="58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0" w:hanging="5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58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5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5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5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5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5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580"/>
      </w:pPr>
      <w:rPr>
        <w:rFonts w:hint="default"/>
        <w:lang w:val="ru-RU" w:eastAsia="ru-RU" w:bidi="ru-RU"/>
      </w:rPr>
    </w:lvl>
  </w:abstractNum>
  <w:abstractNum w:abstractNumId="22">
    <w:nsid w:val="061B5DD4"/>
    <w:multiLevelType w:val="multilevel"/>
    <w:tmpl w:val="9A5C3ACA"/>
    <w:lvl w:ilvl="0">
      <w:start w:val="3"/>
      <w:numFmt w:val="decimal"/>
      <w:lvlText w:val="%1"/>
      <w:lvlJc w:val="left"/>
      <w:pPr>
        <w:ind w:left="1626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26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90" w:hanging="95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434" w:hanging="9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1" w:hanging="9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9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6" w:hanging="9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3" w:hanging="9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0" w:hanging="955"/>
      </w:pPr>
      <w:rPr>
        <w:rFonts w:hint="default"/>
        <w:lang w:val="ru-RU" w:eastAsia="ru-RU" w:bidi="ru-RU"/>
      </w:rPr>
    </w:lvl>
  </w:abstractNum>
  <w:abstractNum w:abstractNumId="23">
    <w:nsid w:val="07865073"/>
    <w:multiLevelType w:val="hybridMultilevel"/>
    <w:tmpl w:val="11544114"/>
    <w:lvl w:ilvl="0" w:tplc="1A021720">
      <w:start w:val="1"/>
      <w:numFmt w:val="decimal"/>
      <w:lvlText w:val="%1."/>
      <w:lvlJc w:val="left"/>
      <w:pPr>
        <w:ind w:left="743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384BC30">
      <w:numFmt w:val="bullet"/>
      <w:lvlText w:val="•"/>
      <w:lvlJc w:val="left"/>
      <w:pPr>
        <w:ind w:left="1648" w:hanging="212"/>
      </w:pPr>
      <w:rPr>
        <w:rFonts w:hint="default"/>
        <w:lang w:val="ru-RU" w:eastAsia="en-US" w:bidi="ar-SA"/>
      </w:rPr>
    </w:lvl>
    <w:lvl w:ilvl="2" w:tplc="133EB8E0">
      <w:numFmt w:val="bullet"/>
      <w:lvlText w:val="•"/>
      <w:lvlJc w:val="left"/>
      <w:pPr>
        <w:ind w:left="2557" w:hanging="212"/>
      </w:pPr>
      <w:rPr>
        <w:rFonts w:hint="default"/>
        <w:lang w:val="ru-RU" w:eastAsia="en-US" w:bidi="ar-SA"/>
      </w:rPr>
    </w:lvl>
    <w:lvl w:ilvl="3" w:tplc="F34680E4">
      <w:numFmt w:val="bullet"/>
      <w:lvlText w:val="•"/>
      <w:lvlJc w:val="left"/>
      <w:pPr>
        <w:ind w:left="3465" w:hanging="212"/>
      </w:pPr>
      <w:rPr>
        <w:rFonts w:hint="default"/>
        <w:lang w:val="ru-RU" w:eastAsia="en-US" w:bidi="ar-SA"/>
      </w:rPr>
    </w:lvl>
    <w:lvl w:ilvl="4" w:tplc="329A85F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3020BA8A">
      <w:numFmt w:val="bullet"/>
      <w:lvlText w:val="•"/>
      <w:lvlJc w:val="left"/>
      <w:pPr>
        <w:ind w:left="5282" w:hanging="212"/>
      </w:pPr>
      <w:rPr>
        <w:rFonts w:hint="default"/>
        <w:lang w:val="ru-RU" w:eastAsia="en-US" w:bidi="ar-SA"/>
      </w:rPr>
    </w:lvl>
    <w:lvl w:ilvl="6" w:tplc="E7B0D9F8">
      <w:numFmt w:val="bullet"/>
      <w:lvlText w:val="•"/>
      <w:lvlJc w:val="left"/>
      <w:pPr>
        <w:ind w:left="6191" w:hanging="212"/>
      </w:pPr>
      <w:rPr>
        <w:rFonts w:hint="default"/>
        <w:lang w:val="ru-RU" w:eastAsia="en-US" w:bidi="ar-SA"/>
      </w:rPr>
    </w:lvl>
    <w:lvl w:ilvl="7" w:tplc="91E43FAE">
      <w:numFmt w:val="bullet"/>
      <w:lvlText w:val="•"/>
      <w:lvlJc w:val="left"/>
      <w:pPr>
        <w:ind w:left="7099" w:hanging="212"/>
      </w:pPr>
      <w:rPr>
        <w:rFonts w:hint="default"/>
        <w:lang w:val="ru-RU" w:eastAsia="en-US" w:bidi="ar-SA"/>
      </w:rPr>
    </w:lvl>
    <w:lvl w:ilvl="8" w:tplc="573C1C50">
      <w:numFmt w:val="bullet"/>
      <w:lvlText w:val="•"/>
      <w:lvlJc w:val="left"/>
      <w:pPr>
        <w:ind w:left="8008" w:hanging="212"/>
      </w:pPr>
      <w:rPr>
        <w:rFonts w:hint="default"/>
        <w:lang w:val="ru-RU" w:eastAsia="en-US" w:bidi="ar-SA"/>
      </w:rPr>
    </w:lvl>
  </w:abstractNum>
  <w:abstractNum w:abstractNumId="24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25">
    <w:nsid w:val="0EDB2333"/>
    <w:multiLevelType w:val="hybridMultilevel"/>
    <w:tmpl w:val="1D40A70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9101DFB"/>
    <w:multiLevelType w:val="hybridMultilevel"/>
    <w:tmpl w:val="D6F87218"/>
    <w:lvl w:ilvl="0" w:tplc="84648270">
      <w:start w:val="1"/>
      <w:numFmt w:val="decimal"/>
      <w:lvlText w:val="%1)"/>
      <w:lvlJc w:val="left"/>
      <w:pPr>
        <w:ind w:left="590" w:hanging="6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7F06C10">
      <w:numFmt w:val="bullet"/>
      <w:lvlText w:val="•"/>
      <w:lvlJc w:val="left"/>
      <w:pPr>
        <w:ind w:left="1518" w:hanging="624"/>
      </w:pPr>
      <w:rPr>
        <w:rFonts w:hint="default"/>
        <w:lang w:val="ru-RU" w:eastAsia="ru-RU" w:bidi="ru-RU"/>
      </w:rPr>
    </w:lvl>
    <w:lvl w:ilvl="2" w:tplc="FC12F9FC">
      <w:numFmt w:val="bullet"/>
      <w:lvlText w:val="•"/>
      <w:lvlJc w:val="left"/>
      <w:pPr>
        <w:ind w:left="2437" w:hanging="624"/>
      </w:pPr>
      <w:rPr>
        <w:rFonts w:hint="default"/>
        <w:lang w:val="ru-RU" w:eastAsia="ru-RU" w:bidi="ru-RU"/>
      </w:rPr>
    </w:lvl>
    <w:lvl w:ilvl="3" w:tplc="DE68CCD6">
      <w:numFmt w:val="bullet"/>
      <w:lvlText w:val="•"/>
      <w:lvlJc w:val="left"/>
      <w:pPr>
        <w:ind w:left="3355" w:hanging="624"/>
      </w:pPr>
      <w:rPr>
        <w:rFonts w:hint="default"/>
        <w:lang w:val="ru-RU" w:eastAsia="ru-RU" w:bidi="ru-RU"/>
      </w:rPr>
    </w:lvl>
    <w:lvl w:ilvl="4" w:tplc="E690D5D8">
      <w:numFmt w:val="bullet"/>
      <w:lvlText w:val="•"/>
      <w:lvlJc w:val="left"/>
      <w:pPr>
        <w:ind w:left="4274" w:hanging="624"/>
      </w:pPr>
      <w:rPr>
        <w:rFonts w:hint="default"/>
        <w:lang w:val="ru-RU" w:eastAsia="ru-RU" w:bidi="ru-RU"/>
      </w:rPr>
    </w:lvl>
    <w:lvl w:ilvl="5" w:tplc="3D80A1F8">
      <w:numFmt w:val="bullet"/>
      <w:lvlText w:val="•"/>
      <w:lvlJc w:val="left"/>
      <w:pPr>
        <w:ind w:left="5192" w:hanging="624"/>
      </w:pPr>
      <w:rPr>
        <w:rFonts w:hint="default"/>
        <w:lang w:val="ru-RU" w:eastAsia="ru-RU" w:bidi="ru-RU"/>
      </w:rPr>
    </w:lvl>
    <w:lvl w:ilvl="6" w:tplc="23782AD6">
      <w:numFmt w:val="bullet"/>
      <w:lvlText w:val="•"/>
      <w:lvlJc w:val="left"/>
      <w:pPr>
        <w:ind w:left="6111" w:hanging="624"/>
      </w:pPr>
      <w:rPr>
        <w:rFonts w:hint="default"/>
        <w:lang w:val="ru-RU" w:eastAsia="ru-RU" w:bidi="ru-RU"/>
      </w:rPr>
    </w:lvl>
    <w:lvl w:ilvl="7" w:tplc="D0944038">
      <w:numFmt w:val="bullet"/>
      <w:lvlText w:val="•"/>
      <w:lvlJc w:val="left"/>
      <w:pPr>
        <w:ind w:left="7029" w:hanging="624"/>
      </w:pPr>
      <w:rPr>
        <w:rFonts w:hint="default"/>
        <w:lang w:val="ru-RU" w:eastAsia="ru-RU" w:bidi="ru-RU"/>
      </w:rPr>
    </w:lvl>
    <w:lvl w:ilvl="8" w:tplc="0924FFA4">
      <w:numFmt w:val="bullet"/>
      <w:lvlText w:val="•"/>
      <w:lvlJc w:val="left"/>
      <w:pPr>
        <w:ind w:left="7948" w:hanging="624"/>
      </w:pPr>
      <w:rPr>
        <w:rFonts w:hint="default"/>
        <w:lang w:val="ru-RU" w:eastAsia="ru-RU" w:bidi="ru-RU"/>
      </w:rPr>
    </w:lvl>
  </w:abstractNum>
  <w:abstractNum w:abstractNumId="27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28">
    <w:nsid w:val="1C51791F"/>
    <w:multiLevelType w:val="multilevel"/>
    <w:tmpl w:val="E53CF050"/>
    <w:lvl w:ilvl="0">
      <w:start w:val="1"/>
      <w:numFmt w:val="decimal"/>
      <w:lvlText w:val="%1"/>
      <w:lvlJc w:val="left"/>
      <w:pPr>
        <w:ind w:left="590" w:hanging="61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24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61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61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61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61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61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61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614"/>
      </w:pPr>
      <w:rPr>
        <w:rFonts w:hint="default"/>
        <w:lang w:val="ru-RU" w:eastAsia="ru-RU" w:bidi="ru-RU"/>
      </w:rPr>
    </w:lvl>
  </w:abstractNum>
  <w:abstractNum w:abstractNumId="29">
    <w:nsid w:val="2B2E514F"/>
    <w:multiLevelType w:val="multilevel"/>
    <w:tmpl w:val="D41A7A8A"/>
    <w:lvl w:ilvl="0">
      <w:start w:val="4"/>
      <w:numFmt w:val="decimal"/>
      <w:lvlText w:val="%1"/>
      <w:lvlJc w:val="left"/>
      <w:pPr>
        <w:ind w:left="1890" w:hanging="75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90" w:hanging="75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477" w:hanging="75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65" w:hanging="75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75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42" w:hanging="75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31" w:hanging="75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9" w:hanging="75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8" w:hanging="758"/>
      </w:pPr>
      <w:rPr>
        <w:rFonts w:hint="default"/>
        <w:lang w:val="ru-RU" w:eastAsia="ru-RU" w:bidi="ru-RU"/>
      </w:rPr>
    </w:lvl>
  </w:abstractNum>
  <w:abstractNum w:abstractNumId="30">
    <w:nsid w:val="2C2B1DD6"/>
    <w:multiLevelType w:val="hybridMultilevel"/>
    <w:tmpl w:val="57722A40"/>
    <w:lvl w:ilvl="0" w:tplc="42B225E8">
      <w:start w:val="2"/>
      <w:numFmt w:val="decimal"/>
      <w:lvlText w:val="%1"/>
      <w:lvlJc w:val="left"/>
      <w:pPr>
        <w:ind w:left="662" w:hanging="562"/>
      </w:pPr>
      <w:rPr>
        <w:rFonts w:hint="default"/>
        <w:lang w:val="ru-RU" w:eastAsia="en-US" w:bidi="ar-SA"/>
      </w:rPr>
    </w:lvl>
    <w:lvl w:ilvl="1" w:tplc="A3186322">
      <w:numFmt w:val="none"/>
      <w:lvlText w:val=""/>
      <w:lvlJc w:val="left"/>
      <w:pPr>
        <w:tabs>
          <w:tab w:val="num" w:pos="360"/>
        </w:tabs>
      </w:pPr>
    </w:lvl>
    <w:lvl w:ilvl="2" w:tplc="A0D44C8A">
      <w:numFmt w:val="none"/>
      <w:lvlText w:val=""/>
      <w:lvlJc w:val="left"/>
      <w:pPr>
        <w:tabs>
          <w:tab w:val="num" w:pos="360"/>
        </w:tabs>
      </w:pPr>
    </w:lvl>
    <w:lvl w:ilvl="3" w:tplc="BA8618A2">
      <w:numFmt w:val="bullet"/>
      <w:lvlText w:val="•"/>
      <w:lvlJc w:val="left"/>
      <w:pPr>
        <w:ind w:left="3943" w:hanging="692"/>
      </w:pPr>
      <w:rPr>
        <w:rFonts w:hint="default"/>
        <w:lang w:val="ru-RU" w:eastAsia="en-US" w:bidi="ar-SA"/>
      </w:rPr>
    </w:lvl>
    <w:lvl w:ilvl="4" w:tplc="7756AC22">
      <w:numFmt w:val="bullet"/>
      <w:lvlText w:val="•"/>
      <w:lvlJc w:val="left"/>
      <w:pPr>
        <w:ind w:left="4835" w:hanging="692"/>
      </w:pPr>
      <w:rPr>
        <w:rFonts w:hint="default"/>
        <w:lang w:val="ru-RU" w:eastAsia="en-US" w:bidi="ar-SA"/>
      </w:rPr>
    </w:lvl>
    <w:lvl w:ilvl="5" w:tplc="0C1AB134">
      <w:numFmt w:val="bullet"/>
      <w:lvlText w:val="•"/>
      <w:lvlJc w:val="left"/>
      <w:pPr>
        <w:ind w:left="5726" w:hanging="692"/>
      </w:pPr>
      <w:rPr>
        <w:rFonts w:hint="default"/>
        <w:lang w:val="ru-RU" w:eastAsia="en-US" w:bidi="ar-SA"/>
      </w:rPr>
    </w:lvl>
    <w:lvl w:ilvl="6" w:tplc="C324E5CA">
      <w:numFmt w:val="bullet"/>
      <w:lvlText w:val="•"/>
      <w:lvlJc w:val="left"/>
      <w:pPr>
        <w:ind w:left="6618" w:hanging="692"/>
      </w:pPr>
      <w:rPr>
        <w:rFonts w:hint="default"/>
        <w:lang w:val="ru-RU" w:eastAsia="en-US" w:bidi="ar-SA"/>
      </w:rPr>
    </w:lvl>
    <w:lvl w:ilvl="7" w:tplc="097E7904">
      <w:numFmt w:val="bullet"/>
      <w:lvlText w:val="•"/>
      <w:lvlJc w:val="left"/>
      <w:pPr>
        <w:ind w:left="7510" w:hanging="692"/>
      </w:pPr>
      <w:rPr>
        <w:rFonts w:hint="default"/>
        <w:lang w:val="ru-RU" w:eastAsia="en-US" w:bidi="ar-SA"/>
      </w:rPr>
    </w:lvl>
    <w:lvl w:ilvl="8" w:tplc="24E6CDF4">
      <w:numFmt w:val="bullet"/>
      <w:lvlText w:val="•"/>
      <w:lvlJc w:val="left"/>
      <w:pPr>
        <w:ind w:left="8402" w:hanging="692"/>
      </w:pPr>
      <w:rPr>
        <w:rFonts w:hint="default"/>
        <w:lang w:val="ru-RU" w:eastAsia="en-US" w:bidi="ar-SA"/>
      </w:rPr>
    </w:lvl>
  </w:abstractNum>
  <w:abstractNum w:abstractNumId="31">
    <w:nsid w:val="2CC35E0A"/>
    <w:multiLevelType w:val="hybridMultilevel"/>
    <w:tmpl w:val="017675D8"/>
    <w:lvl w:ilvl="0" w:tplc="6DEA4146">
      <w:start w:val="1"/>
      <w:numFmt w:val="decimal"/>
      <w:lvlText w:val="%1)"/>
      <w:lvlJc w:val="left"/>
      <w:pPr>
        <w:ind w:left="1473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D4632EE">
      <w:numFmt w:val="bullet"/>
      <w:lvlText w:val="•"/>
      <w:lvlJc w:val="left"/>
      <w:pPr>
        <w:ind w:left="2310" w:hanging="341"/>
      </w:pPr>
      <w:rPr>
        <w:rFonts w:hint="default"/>
        <w:lang w:val="ru-RU" w:eastAsia="ru-RU" w:bidi="ru-RU"/>
      </w:rPr>
    </w:lvl>
    <w:lvl w:ilvl="2" w:tplc="2A72B9C2">
      <w:numFmt w:val="bullet"/>
      <w:lvlText w:val="•"/>
      <w:lvlJc w:val="left"/>
      <w:pPr>
        <w:ind w:left="3141" w:hanging="341"/>
      </w:pPr>
      <w:rPr>
        <w:rFonts w:hint="default"/>
        <w:lang w:val="ru-RU" w:eastAsia="ru-RU" w:bidi="ru-RU"/>
      </w:rPr>
    </w:lvl>
    <w:lvl w:ilvl="3" w:tplc="F6D4EE9C">
      <w:numFmt w:val="bullet"/>
      <w:lvlText w:val="•"/>
      <w:lvlJc w:val="left"/>
      <w:pPr>
        <w:ind w:left="3971" w:hanging="341"/>
      </w:pPr>
      <w:rPr>
        <w:rFonts w:hint="default"/>
        <w:lang w:val="ru-RU" w:eastAsia="ru-RU" w:bidi="ru-RU"/>
      </w:rPr>
    </w:lvl>
    <w:lvl w:ilvl="4" w:tplc="70B40B3A">
      <w:numFmt w:val="bullet"/>
      <w:lvlText w:val="•"/>
      <w:lvlJc w:val="left"/>
      <w:pPr>
        <w:ind w:left="4802" w:hanging="341"/>
      </w:pPr>
      <w:rPr>
        <w:rFonts w:hint="default"/>
        <w:lang w:val="ru-RU" w:eastAsia="ru-RU" w:bidi="ru-RU"/>
      </w:rPr>
    </w:lvl>
    <w:lvl w:ilvl="5" w:tplc="06A40BAE">
      <w:numFmt w:val="bullet"/>
      <w:lvlText w:val="•"/>
      <w:lvlJc w:val="left"/>
      <w:pPr>
        <w:ind w:left="5632" w:hanging="341"/>
      </w:pPr>
      <w:rPr>
        <w:rFonts w:hint="default"/>
        <w:lang w:val="ru-RU" w:eastAsia="ru-RU" w:bidi="ru-RU"/>
      </w:rPr>
    </w:lvl>
    <w:lvl w:ilvl="6" w:tplc="4C40C76A">
      <w:numFmt w:val="bullet"/>
      <w:lvlText w:val="•"/>
      <w:lvlJc w:val="left"/>
      <w:pPr>
        <w:ind w:left="6463" w:hanging="341"/>
      </w:pPr>
      <w:rPr>
        <w:rFonts w:hint="default"/>
        <w:lang w:val="ru-RU" w:eastAsia="ru-RU" w:bidi="ru-RU"/>
      </w:rPr>
    </w:lvl>
    <w:lvl w:ilvl="7" w:tplc="DB48EB86">
      <w:numFmt w:val="bullet"/>
      <w:lvlText w:val="•"/>
      <w:lvlJc w:val="left"/>
      <w:pPr>
        <w:ind w:left="7293" w:hanging="341"/>
      </w:pPr>
      <w:rPr>
        <w:rFonts w:hint="default"/>
        <w:lang w:val="ru-RU" w:eastAsia="ru-RU" w:bidi="ru-RU"/>
      </w:rPr>
    </w:lvl>
    <w:lvl w:ilvl="8" w:tplc="175C6F22">
      <w:numFmt w:val="bullet"/>
      <w:lvlText w:val="•"/>
      <w:lvlJc w:val="left"/>
      <w:pPr>
        <w:ind w:left="8124" w:hanging="341"/>
      </w:pPr>
      <w:rPr>
        <w:rFonts w:hint="default"/>
        <w:lang w:val="ru-RU" w:eastAsia="ru-RU" w:bidi="ru-RU"/>
      </w:rPr>
    </w:lvl>
  </w:abstractNum>
  <w:abstractNum w:abstractNumId="32">
    <w:nsid w:val="2E6C24A2"/>
    <w:multiLevelType w:val="hybridMultilevel"/>
    <w:tmpl w:val="348C4BD0"/>
    <w:lvl w:ilvl="0" w:tplc="E4AA09BA">
      <w:start w:val="1"/>
      <w:numFmt w:val="decimal"/>
      <w:lvlText w:val="%1)"/>
      <w:lvlJc w:val="left"/>
      <w:pPr>
        <w:ind w:left="590" w:hanging="61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F4C79A">
      <w:numFmt w:val="bullet"/>
      <w:lvlText w:val="•"/>
      <w:lvlJc w:val="left"/>
      <w:pPr>
        <w:ind w:left="1518" w:hanging="615"/>
      </w:pPr>
      <w:rPr>
        <w:rFonts w:hint="default"/>
        <w:lang w:val="ru-RU" w:eastAsia="ru-RU" w:bidi="ru-RU"/>
      </w:rPr>
    </w:lvl>
    <w:lvl w:ilvl="2" w:tplc="0DA85898">
      <w:numFmt w:val="bullet"/>
      <w:lvlText w:val="•"/>
      <w:lvlJc w:val="left"/>
      <w:pPr>
        <w:ind w:left="2437" w:hanging="615"/>
      </w:pPr>
      <w:rPr>
        <w:rFonts w:hint="default"/>
        <w:lang w:val="ru-RU" w:eastAsia="ru-RU" w:bidi="ru-RU"/>
      </w:rPr>
    </w:lvl>
    <w:lvl w:ilvl="3" w:tplc="225A5948">
      <w:numFmt w:val="bullet"/>
      <w:lvlText w:val="•"/>
      <w:lvlJc w:val="left"/>
      <w:pPr>
        <w:ind w:left="3355" w:hanging="615"/>
      </w:pPr>
      <w:rPr>
        <w:rFonts w:hint="default"/>
        <w:lang w:val="ru-RU" w:eastAsia="ru-RU" w:bidi="ru-RU"/>
      </w:rPr>
    </w:lvl>
    <w:lvl w:ilvl="4" w:tplc="B58C6AFC">
      <w:numFmt w:val="bullet"/>
      <w:lvlText w:val="•"/>
      <w:lvlJc w:val="left"/>
      <w:pPr>
        <w:ind w:left="4274" w:hanging="615"/>
      </w:pPr>
      <w:rPr>
        <w:rFonts w:hint="default"/>
        <w:lang w:val="ru-RU" w:eastAsia="ru-RU" w:bidi="ru-RU"/>
      </w:rPr>
    </w:lvl>
    <w:lvl w:ilvl="5" w:tplc="B5088E00">
      <w:numFmt w:val="bullet"/>
      <w:lvlText w:val="•"/>
      <w:lvlJc w:val="left"/>
      <w:pPr>
        <w:ind w:left="5192" w:hanging="615"/>
      </w:pPr>
      <w:rPr>
        <w:rFonts w:hint="default"/>
        <w:lang w:val="ru-RU" w:eastAsia="ru-RU" w:bidi="ru-RU"/>
      </w:rPr>
    </w:lvl>
    <w:lvl w:ilvl="6" w:tplc="39A49298">
      <w:numFmt w:val="bullet"/>
      <w:lvlText w:val="•"/>
      <w:lvlJc w:val="left"/>
      <w:pPr>
        <w:ind w:left="6111" w:hanging="615"/>
      </w:pPr>
      <w:rPr>
        <w:rFonts w:hint="default"/>
        <w:lang w:val="ru-RU" w:eastAsia="ru-RU" w:bidi="ru-RU"/>
      </w:rPr>
    </w:lvl>
    <w:lvl w:ilvl="7" w:tplc="6606674C">
      <w:numFmt w:val="bullet"/>
      <w:lvlText w:val="•"/>
      <w:lvlJc w:val="left"/>
      <w:pPr>
        <w:ind w:left="7029" w:hanging="615"/>
      </w:pPr>
      <w:rPr>
        <w:rFonts w:hint="default"/>
        <w:lang w:val="ru-RU" w:eastAsia="ru-RU" w:bidi="ru-RU"/>
      </w:rPr>
    </w:lvl>
    <w:lvl w:ilvl="8" w:tplc="3C54E282">
      <w:numFmt w:val="bullet"/>
      <w:lvlText w:val="•"/>
      <w:lvlJc w:val="left"/>
      <w:pPr>
        <w:ind w:left="7948" w:hanging="615"/>
      </w:pPr>
      <w:rPr>
        <w:rFonts w:hint="default"/>
        <w:lang w:val="ru-RU" w:eastAsia="ru-RU" w:bidi="ru-RU"/>
      </w:rPr>
    </w:lvl>
  </w:abstractNum>
  <w:abstractNum w:abstractNumId="33">
    <w:nsid w:val="3330059A"/>
    <w:multiLevelType w:val="hybridMultilevel"/>
    <w:tmpl w:val="2E222D30"/>
    <w:lvl w:ilvl="0" w:tplc="DADCBAA2">
      <w:start w:val="1"/>
      <w:numFmt w:val="decimal"/>
      <w:lvlText w:val="%1)"/>
      <w:lvlJc w:val="left"/>
      <w:pPr>
        <w:ind w:left="590" w:hanging="3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DF6277A">
      <w:start w:val="2"/>
      <w:numFmt w:val="upperRoman"/>
      <w:lvlText w:val="%2."/>
      <w:lvlJc w:val="left"/>
      <w:pPr>
        <w:ind w:left="2673" w:hanging="326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  <w:lang w:val="ru-RU" w:eastAsia="ru-RU" w:bidi="ru-RU"/>
      </w:rPr>
    </w:lvl>
    <w:lvl w:ilvl="2" w:tplc="D7AEBEF0">
      <w:numFmt w:val="bullet"/>
      <w:lvlText w:val="•"/>
      <w:lvlJc w:val="left"/>
      <w:pPr>
        <w:ind w:left="3469" w:hanging="326"/>
      </w:pPr>
      <w:rPr>
        <w:rFonts w:hint="default"/>
        <w:lang w:val="ru-RU" w:eastAsia="ru-RU" w:bidi="ru-RU"/>
      </w:rPr>
    </w:lvl>
    <w:lvl w:ilvl="3" w:tplc="A2FABB1A">
      <w:numFmt w:val="bullet"/>
      <w:lvlText w:val="•"/>
      <w:lvlJc w:val="left"/>
      <w:pPr>
        <w:ind w:left="4259" w:hanging="326"/>
      </w:pPr>
      <w:rPr>
        <w:rFonts w:hint="default"/>
        <w:lang w:val="ru-RU" w:eastAsia="ru-RU" w:bidi="ru-RU"/>
      </w:rPr>
    </w:lvl>
    <w:lvl w:ilvl="4" w:tplc="860E265E">
      <w:numFmt w:val="bullet"/>
      <w:lvlText w:val="•"/>
      <w:lvlJc w:val="left"/>
      <w:pPr>
        <w:ind w:left="5048" w:hanging="326"/>
      </w:pPr>
      <w:rPr>
        <w:rFonts w:hint="default"/>
        <w:lang w:val="ru-RU" w:eastAsia="ru-RU" w:bidi="ru-RU"/>
      </w:rPr>
    </w:lvl>
    <w:lvl w:ilvl="5" w:tplc="27CAF046">
      <w:numFmt w:val="bullet"/>
      <w:lvlText w:val="•"/>
      <w:lvlJc w:val="left"/>
      <w:pPr>
        <w:ind w:left="5838" w:hanging="326"/>
      </w:pPr>
      <w:rPr>
        <w:rFonts w:hint="default"/>
        <w:lang w:val="ru-RU" w:eastAsia="ru-RU" w:bidi="ru-RU"/>
      </w:rPr>
    </w:lvl>
    <w:lvl w:ilvl="6" w:tplc="477E066C">
      <w:numFmt w:val="bullet"/>
      <w:lvlText w:val="•"/>
      <w:lvlJc w:val="left"/>
      <w:pPr>
        <w:ind w:left="6627" w:hanging="326"/>
      </w:pPr>
      <w:rPr>
        <w:rFonts w:hint="default"/>
        <w:lang w:val="ru-RU" w:eastAsia="ru-RU" w:bidi="ru-RU"/>
      </w:rPr>
    </w:lvl>
    <w:lvl w:ilvl="7" w:tplc="DC788C14">
      <w:numFmt w:val="bullet"/>
      <w:lvlText w:val="•"/>
      <w:lvlJc w:val="left"/>
      <w:pPr>
        <w:ind w:left="7417" w:hanging="326"/>
      </w:pPr>
      <w:rPr>
        <w:rFonts w:hint="default"/>
        <w:lang w:val="ru-RU" w:eastAsia="ru-RU" w:bidi="ru-RU"/>
      </w:rPr>
    </w:lvl>
    <w:lvl w:ilvl="8" w:tplc="8190FB1A">
      <w:numFmt w:val="bullet"/>
      <w:lvlText w:val="•"/>
      <w:lvlJc w:val="left"/>
      <w:pPr>
        <w:ind w:left="8206" w:hanging="326"/>
      </w:pPr>
      <w:rPr>
        <w:rFonts w:hint="default"/>
        <w:lang w:val="ru-RU" w:eastAsia="ru-RU" w:bidi="ru-RU"/>
      </w:rPr>
    </w:lvl>
  </w:abstractNum>
  <w:abstractNum w:abstractNumId="34">
    <w:nsid w:val="3C9A0FED"/>
    <w:multiLevelType w:val="hybridMultilevel"/>
    <w:tmpl w:val="3876522A"/>
    <w:lvl w:ilvl="0" w:tplc="958CA3F0">
      <w:start w:val="1"/>
      <w:numFmt w:val="decimal"/>
      <w:lvlText w:val="%1."/>
      <w:lvlJc w:val="left"/>
      <w:pPr>
        <w:ind w:left="590" w:hanging="7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81228EA">
      <w:start w:val="1"/>
      <w:numFmt w:val="decimal"/>
      <w:lvlText w:val="%2."/>
      <w:lvlJc w:val="left"/>
      <w:pPr>
        <w:ind w:left="4487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0DE44746">
      <w:numFmt w:val="bullet"/>
      <w:lvlText w:val="•"/>
      <w:lvlJc w:val="left"/>
      <w:pPr>
        <w:ind w:left="5069" w:hanging="283"/>
      </w:pPr>
      <w:rPr>
        <w:rFonts w:hint="default"/>
        <w:lang w:val="ru-RU" w:eastAsia="ru-RU" w:bidi="ru-RU"/>
      </w:rPr>
    </w:lvl>
    <w:lvl w:ilvl="3" w:tplc="9ADED05C">
      <w:numFmt w:val="bullet"/>
      <w:lvlText w:val="•"/>
      <w:lvlJc w:val="left"/>
      <w:pPr>
        <w:ind w:left="5659" w:hanging="283"/>
      </w:pPr>
      <w:rPr>
        <w:rFonts w:hint="default"/>
        <w:lang w:val="ru-RU" w:eastAsia="ru-RU" w:bidi="ru-RU"/>
      </w:rPr>
    </w:lvl>
    <w:lvl w:ilvl="4" w:tplc="1A884688">
      <w:numFmt w:val="bullet"/>
      <w:lvlText w:val="•"/>
      <w:lvlJc w:val="left"/>
      <w:pPr>
        <w:ind w:left="6248" w:hanging="283"/>
      </w:pPr>
      <w:rPr>
        <w:rFonts w:hint="default"/>
        <w:lang w:val="ru-RU" w:eastAsia="ru-RU" w:bidi="ru-RU"/>
      </w:rPr>
    </w:lvl>
    <w:lvl w:ilvl="5" w:tplc="50B80C76">
      <w:numFmt w:val="bullet"/>
      <w:lvlText w:val="•"/>
      <w:lvlJc w:val="left"/>
      <w:pPr>
        <w:ind w:left="6838" w:hanging="283"/>
      </w:pPr>
      <w:rPr>
        <w:rFonts w:hint="default"/>
        <w:lang w:val="ru-RU" w:eastAsia="ru-RU" w:bidi="ru-RU"/>
      </w:rPr>
    </w:lvl>
    <w:lvl w:ilvl="6" w:tplc="6158E9C0">
      <w:numFmt w:val="bullet"/>
      <w:lvlText w:val="•"/>
      <w:lvlJc w:val="left"/>
      <w:pPr>
        <w:ind w:left="7427" w:hanging="283"/>
      </w:pPr>
      <w:rPr>
        <w:rFonts w:hint="default"/>
        <w:lang w:val="ru-RU" w:eastAsia="ru-RU" w:bidi="ru-RU"/>
      </w:rPr>
    </w:lvl>
    <w:lvl w:ilvl="7" w:tplc="0A34AF84">
      <w:numFmt w:val="bullet"/>
      <w:lvlText w:val="•"/>
      <w:lvlJc w:val="left"/>
      <w:pPr>
        <w:ind w:left="8017" w:hanging="283"/>
      </w:pPr>
      <w:rPr>
        <w:rFonts w:hint="default"/>
        <w:lang w:val="ru-RU" w:eastAsia="ru-RU" w:bidi="ru-RU"/>
      </w:rPr>
    </w:lvl>
    <w:lvl w:ilvl="8" w:tplc="D6D8DA88">
      <w:numFmt w:val="bullet"/>
      <w:lvlText w:val="•"/>
      <w:lvlJc w:val="left"/>
      <w:pPr>
        <w:ind w:left="8606" w:hanging="283"/>
      </w:pPr>
      <w:rPr>
        <w:rFonts w:hint="default"/>
        <w:lang w:val="ru-RU" w:eastAsia="ru-RU" w:bidi="ru-RU"/>
      </w:rPr>
    </w:lvl>
  </w:abstractNum>
  <w:abstractNum w:abstractNumId="35">
    <w:nsid w:val="4E310538"/>
    <w:multiLevelType w:val="hybridMultilevel"/>
    <w:tmpl w:val="EF8EBEB8"/>
    <w:lvl w:ilvl="0" w:tplc="1434929C">
      <w:start w:val="1"/>
      <w:numFmt w:val="decimal"/>
      <w:lvlText w:val="%1."/>
      <w:lvlJc w:val="left"/>
      <w:pPr>
        <w:ind w:left="801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E736C9B0">
      <w:numFmt w:val="bullet"/>
      <w:lvlText w:val="•"/>
      <w:lvlJc w:val="left"/>
      <w:pPr>
        <w:ind w:left="1698" w:hanging="211"/>
      </w:pPr>
      <w:rPr>
        <w:rFonts w:hint="default"/>
        <w:lang w:val="ru-RU" w:eastAsia="ru-RU" w:bidi="ru-RU"/>
      </w:rPr>
    </w:lvl>
    <w:lvl w:ilvl="2" w:tplc="1040D956">
      <w:numFmt w:val="bullet"/>
      <w:lvlText w:val="•"/>
      <w:lvlJc w:val="left"/>
      <w:pPr>
        <w:ind w:left="2597" w:hanging="211"/>
      </w:pPr>
      <w:rPr>
        <w:rFonts w:hint="default"/>
        <w:lang w:val="ru-RU" w:eastAsia="ru-RU" w:bidi="ru-RU"/>
      </w:rPr>
    </w:lvl>
    <w:lvl w:ilvl="3" w:tplc="6D5CCD56">
      <w:numFmt w:val="bullet"/>
      <w:lvlText w:val="•"/>
      <w:lvlJc w:val="left"/>
      <w:pPr>
        <w:ind w:left="3495" w:hanging="211"/>
      </w:pPr>
      <w:rPr>
        <w:rFonts w:hint="default"/>
        <w:lang w:val="ru-RU" w:eastAsia="ru-RU" w:bidi="ru-RU"/>
      </w:rPr>
    </w:lvl>
    <w:lvl w:ilvl="4" w:tplc="011003F2">
      <w:numFmt w:val="bullet"/>
      <w:lvlText w:val="•"/>
      <w:lvlJc w:val="left"/>
      <w:pPr>
        <w:ind w:left="4394" w:hanging="211"/>
      </w:pPr>
      <w:rPr>
        <w:rFonts w:hint="default"/>
        <w:lang w:val="ru-RU" w:eastAsia="ru-RU" w:bidi="ru-RU"/>
      </w:rPr>
    </w:lvl>
    <w:lvl w:ilvl="5" w:tplc="D8AA92EC">
      <w:numFmt w:val="bullet"/>
      <w:lvlText w:val="•"/>
      <w:lvlJc w:val="left"/>
      <w:pPr>
        <w:ind w:left="5292" w:hanging="211"/>
      </w:pPr>
      <w:rPr>
        <w:rFonts w:hint="default"/>
        <w:lang w:val="ru-RU" w:eastAsia="ru-RU" w:bidi="ru-RU"/>
      </w:rPr>
    </w:lvl>
    <w:lvl w:ilvl="6" w:tplc="FF5AE3E0">
      <w:numFmt w:val="bullet"/>
      <w:lvlText w:val="•"/>
      <w:lvlJc w:val="left"/>
      <w:pPr>
        <w:ind w:left="6191" w:hanging="211"/>
      </w:pPr>
      <w:rPr>
        <w:rFonts w:hint="default"/>
        <w:lang w:val="ru-RU" w:eastAsia="ru-RU" w:bidi="ru-RU"/>
      </w:rPr>
    </w:lvl>
    <w:lvl w:ilvl="7" w:tplc="A1AE041A">
      <w:numFmt w:val="bullet"/>
      <w:lvlText w:val="•"/>
      <w:lvlJc w:val="left"/>
      <w:pPr>
        <w:ind w:left="7089" w:hanging="211"/>
      </w:pPr>
      <w:rPr>
        <w:rFonts w:hint="default"/>
        <w:lang w:val="ru-RU" w:eastAsia="ru-RU" w:bidi="ru-RU"/>
      </w:rPr>
    </w:lvl>
    <w:lvl w:ilvl="8" w:tplc="92343D54">
      <w:numFmt w:val="bullet"/>
      <w:lvlText w:val="•"/>
      <w:lvlJc w:val="left"/>
      <w:pPr>
        <w:ind w:left="7988" w:hanging="211"/>
      </w:pPr>
      <w:rPr>
        <w:rFonts w:hint="default"/>
        <w:lang w:val="ru-RU" w:eastAsia="ru-RU" w:bidi="ru-RU"/>
      </w:rPr>
    </w:lvl>
  </w:abstractNum>
  <w:abstractNum w:abstractNumId="36">
    <w:nsid w:val="51EA4D78"/>
    <w:multiLevelType w:val="multilevel"/>
    <w:tmpl w:val="6292D382"/>
    <w:lvl w:ilvl="0">
      <w:start w:val="2"/>
      <w:numFmt w:val="decimal"/>
      <w:lvlText w:val="%1"/>
      <w:lvlJc w:val="left"/>
      <w:pPr>
        <w:ind w:left="590" w:hanging="53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7" w:hanging="5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810" w:hanging="11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55" w:hanging="11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11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11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11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11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1108"/>
      </w:pPr>
      <w:rPr>
        <w:rFonts w:hint="default"/>
        <w:lang w:val="ru-RU" w:eastAsia="ru-RU" w:bidi="ru-RU"/>
      </w:rPr>
    </w:lvl>
  </w:abstractNum>
  <w:abstractNum w:abstractNumId="37">
    <w:nsid w:val="5CFC6780"/>
    <w:multiLevelType w:val="hybridMultilevel"/>
    <w:tmpl w:val="E9AC114C"/>
    <w:lvl w:ilvl="0" w:tplc="0B5E5996">
      <w:start w:val="1"/>
      <w:numFmt w:val="decimal"/>
      <w:lvlText w:val="%1)"/>
      <w:lvlJc w:val="left"/>
      <w:pPr>
        <w:ind w:left="1536" w:hanging="4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4FC91F6">
      <w:numFmt w:val="bullet"/>
      <w:lvlText w:val="•"/>
      <w:lvlJc w:val="left"/>
      <w:pPr>
        <w:ind w:left="2364" w:hanging="404"/>
      </w:pPr>
      <w:rPr>
        <w:rFonts w:hint="default"/>
        <w:lang w:val="ru-RU" w:eastAsia="ru-RU" w:bidi="ru-RU"/>
      </w:rPr>
    </w:lvl>
    <w:lvl w:ilvl="2" w:tplc="2DA8DD00">
      <w:numFmt w:val="bullet"/>
      <w:lvlText w:val="•"/>
      <w:lvlJc w:val="left"/>
      <w:pPr>
        <w:ind w:left="3189" w:hanging="404"/>
      </w:pPr>
      <w:rPr>
        <w:rFonts w:hint="default"/>
        <w:lang w:val="ru-RU" w:eastAsia="ru-RU" w:bidi="ru-RU"/>
      </w:rPr>
    </w:lvl>
    <w:lvl w:ilvl="3" w:tplc="0E04F98A">
      <w:numFmt w:val="bullet"/>
      <w:lvlText w:val="•"/>
      <w:lvlJc w:val="left"/>
      <w:pPr>
        <w:ind w:left="4013" w:hanging="404"/>
      </w:pPr>
      <w:rPr>
        <w:rFonts w:hint="default"/>
        <w:lang w:val="ru-RU" w:eastAsia="ru-RU" w:bidi="ru-RU"/>
      </w:rPr>
    </w:lvl>
    <w:lvl w:ilvl="4" w:tplc="E1E0DFFE">
      <w:numFmt w:val="bullet"/>
      <w:lvlText w:val="•"/>
      <w:lvlJc w:val="left"/>
      <w:pPr>
        <w:ind w:left="4838" w:hanging="404"/>
      </w:pPr>
      <w:rPr>
        <w:rFonts w:hint="default"/>
        <w:lang w:val="ru-RU" w:eastAsia="ru-RU" w:bidi="ru-RU"/>
      </w:rPr>
    </w:lvl>
    <w:lvl w:ilvl="5" w:tplc="AAE0050A">
      <w:numFmt w:val="bullet"/>
      <w:lvlText w:val="•"/>
      <w:lvlJc w:val="left"/>
      <w:pPr>
        <w:ind w:left="5662" w:hanging="404"/>
      </w:pPr>
      <w:rPr>
        <w:rFonts w:hint="default"/>
        <w:lang w:val="ru-RU" w:eastAsia="ru-RU" w:bidi="ru-RU"/>
      </w:rPr>
    </w:lvl>
    <w:lvl w:ilvl="6" w:tplc="A656B8A8">
      <w:numFmt w:val="bullet"/>
      <w:lvlText w:val="•"/>
      <w:lvlJc w:val="left"/>
      <w:pPr>
        <w:ind w:left="6487" w:hanging="404"/>
      </w:pPr>
      <w:rPr>
        <w:rFonts w:hint="default"/>
        <w:lang w:val="ru-RU" w:eastAsia="ru-RU" w:bidi="ru-RU"/>
      </w:rPr>
    </w:lvl>
    <w:lvl w:ilvl="7" w:tplc="9B9C1594">
      <w:numFmt w:val="bullet"/>
      <w:lvlText w:val="•"/>
      <w:lvlJc w:val="left"/>
      <w:pPr>
        <w:ind w:left="7311" w:hanging="404"/>
      </w:pPr>
      <w:rPr>
        <w:rFonts w:hint="default"/>
        <w:lang w:val="ru-RU" w:eastAsia="ru-RU" w:bidi="ru-RU"/>
      </w:rPr>
    </w:lvl>
    <w:lvl w:ilvl="8" w:tplc="3C32D6C8">
      <w:numFmt w:val="bullet"/>
      <w:lvlText w:val="•"/>
      <w:lvlJc w:val="left"/>
      <w:pPr>
        <w:ind w:left="8136" w:hanging="404"/>
      </w:pPr>
      <w:rPr>
        <w:rFonts w:hint="default"/>
        <w:lang w:val="ru-RU" w:eastAsia="ru-RU" w:bidi="ru-RU"/>
      </w:rPr>
    </w:lvl>
  </w:abstractNum>
  <w:abstractNum w:abstractNumId="38">
    <w:nsid w:val="5D543817"/>
    <w:multiLevelType w:val="hybridMultilevel"/>
    <w:tmpl w:val="2F7C24E0"/>
    <w:lvl w:ilvl="0" w:tplc="FF9EDBF8">
      <w:numFmt w:val="bullet"/>
      <w:lvlText w:val="-"/>
      <w:lvlJc w:val="left"/>
      <w:pPr>
        <w:ind w:left="590" w:hanging="1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AC45FC4">
      <w:numFmt w:val="bullet"/>
      <w:lvlText w:val="•"/>
      <w:lvlJc w:val="left"/>
      <w:pPr>
        <w:ind w:left="1518" w:hanging="188"/>
      </w:pPr>
      <w:rPr>
        <w:rFonts w:hint="default"/>
        <w:lang w:val="ru-RU" w:eastAsia="ru-RU" w:bidi="ru-RU"/>
      </w:rPr>
    </w:lvl>
    <w:lvl w:ilvl="2" w:tplc="5E821E72">
      <w:numFmt w:val="bullet"/>
      <w:lvlText w:val="•"/>
      <w:lvlJc w:val="left"/>
      <w:pPr>
        <w:ind w:left="2437" w:hanging="188"/>
      </w:pPr>
      <w:rPr>
        <w:rFonts w:hint="default"/>
        <w:lang w:val="ru-RU" w:eastAsia="ru-RU" w:bidi="ru-RU"/>
      </w:rPr>
    </w:lvl>
    <w:lvl w:ilvl="3" w:tplc="4BEAAF0A">
      <w:numFmt w:val="bullet"/>
      <w:lvlText w:val="•"/>
      <w:lvlJc w:val="left"/>
      <w:pPr>
        <w:ind w:left="3355" w:hanging="188"/>
      </w:pPr>
      <w:rPr>
        <w:rFonts w:hint="default"/>
        <w:lang w:val="ru-RU" w:eastAsia="ru-RU" w:bidi="ru-RU"/>
      </w:rPr>
    </w:lvl>
    <w:lvl w:ilvl="4" w:tplc="B658033C">
      <w:numFmt w:val="bullet"/>
      <w:lvlText w:val="•"/>
      <w:lvlJc w:val="left"/>
      <w:pPr>
        <w:ind w:left="4274" w:hanging="188"/>
      </w:pPr>
      <w:rPr>
        <w:rFonts w:hint="default"/>
        <w:lang w:val="ru-RU" w:eastAsia="ru-RU" w:bidi="ru-RU"/>
      </w:rPr>
    </w:lvl>
    <w:lvl w:ilvl="5" w:tplc="7DC0C060">
      <w:numFmt w:val="bullet"/>
      <w:lvlText w:val="•"/>
      <w:lvlJc w:val="left"/>
      <w:pPr>
        <w:ind w:left="5192" w:hanging="188"/>
      </w:pPr>
      <w:rPr>
        <w:rFonts w:hint="default"/>
        <w:lang w:val="ru-RU" w:eastAsia="ru-RU" w:bidi="ru-RU"/>
      </w:rPr>
    </w:lvl>
    <w:lvl w:ilvl="6" w:tplc="C652ED70">
      <w:numFmt w:val="bullet"/>
      <w:lvlText w:val="•"/>
      <w:lvlJc w:val="left"/>
      <w:pPr>
        <w:ind w:left="6111" w:hanging="188"/>
      </w:pPr>
      <w:rPr>
        <w:rFonts w:hint="default"/>
        <w:lang w:val="ru-RU" w:eastAsia="ru-RU" w:bidi="ru-RU"/>
      </w:rPr>
    </w:lvl>
    <w:lvl w:ilvl="7" w:tplc="9B36D106">
      <w:numFmt w:val="bullet"/>
      <w:lvlText w:val="•"/>
      <w:lvlJc w:val="left"/>
      <w:pPr>
        <w:ind w:left="7029" w:hanging="188"/>
      </w:pPr>
      <w:rPr>
        <w:rFonts w:hint="default"/>
        <w:lang w:val="ru-RU" w:eastAsia="ru-RU" w:bidi="ru-RU"/>
      </w:rPr>
    </w:lvl>
    <w:lvl w:ilvl="8" w:tplc="7BD6302A">
      <w:numFmt w:val="bullet"/>
      <w:lvlText w:val="•"/>
      <w:lvlJc w:val="left"/>
      <w:pPr>
        <w:ind w:left="7948" w:hanging="188"/>
      </w:pPr>
      <w:rPr>
        <w:rFonts w:hint="default"/>
        <w:lang w:val="ru-RU" w:eastAsia="ru-RU" w:bidi="ru-RU"/>
      </w:rPr>
    </w:lvl>
  </w:abstractNum>
  <w:abstractNum w:abstractNumId="39">
    <w:nsid w:val="66842ED8"/>
    <w:multiLevelType w:val="hybridMultilevel"/>
    <w:tmpl w:val="85CEB354"/>
    <w:lvl w:ilvl="0" w:tplc="4EFC6CA6">
      <w:start w:val="1"/>
      <w:numFmt w:val="decimal"/>
      <w:lvlText w:val="%1)"/>
      <w:lvlJc w:val="left"/>
      <w:pPr>
        <w:ind w:left="590" w:hanging="41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C45AEE">
      <w:numFmt w:val="bullet"/>
      <w:lvlText w:val="•"/>
      <w:lvlJc w:val="left"/>
      <w:pPr>
        <w:ind w:left="1518" w:hanging="413"/>
      </w:pPr>
      <w:rPr>
        <w:rFonts w:hint="default"/>
        <w:lang w:val="ru-RU" w:eastAsia="ru-RU" w:bidi="ru-RU"/>
      </w:rPr>
    </w:lvl>
    <w:lvl w:ilvl="2" w:tplc="FA2AB67C">
      <w:numFmt w:val="bullet"/>
      <w:lvlText w:val="•"/>
      <w:lvlJc w:val="left"/>
      <w:pPr>
        <w:ind w:left="2437" w:hanging="413"/>
      </w:pPr>
      <w:rPr>
        <w:rFonts w:hint="default"/>
        <w:lang w:val="ru-RU" w:eastAsia="ru-RU" w:bidi="ru-RU"/>
      </w:rPr>
    </w:lvl>
    <w:lvl w:ilvl="3" w:tplc="4F7EE832">
      <w:numFmt w:val="bullet"/>
      <w:lvlText w:val="•"/>
      <w:lvlJc w:val="left"/>
      <w:pPr>
        <w:ind w:left="3355" w:hanging="413"/>
      </w:pPr>
      <w:rPr>
        <w:rFonts w:hint="default"/>
        <w:lang w:val="ru-RU" w:eastAsia="ru-RU" w:bidi="ru-RU"/>
      </w:rPr>
    </w:lvl>
    <w:lvl w:ilvl="4" w:tplc="68C84DEE">
      <w:numFmt w:val="bullet"/>
      <w:lvlText w:val="•"/>
      <w:lvlJc w:val="left"/>
      <w:pPr>
        <w:ind w:left="4274" w:hanging="413"/>
      </w:pPr>
      <w:rPr>
        <w:rFonts w:hint="default"/>
        <w:lang w:val="ru-RU" w:eastAsia="ru-RU" w:bidi="ru-RU"/>
      </w:rPr>
    </w:lvl>
    <w:lvl w:ilvl="5" w:tplc="F2A8CB22">
      <w:numFmt w:val="bullet"/>
      <w:lvlText w:val="•"/>
      <w:lvlJc w:val="left"/>
      <w:pPr>
        <w:ind w:left="5192" w:hanging="413"/>
      </w:pPr>
      <w:rPr>
        <w:rFonts w:hint="default"/>
        <w:lang w:val="ru-RU" w:eastAsia="ru-RU" w:bidi="ru-RU"/>
      </w:rPr>
    </w:lvl>
    <w:lvl w:ilvl="6" w:tplc="9432B03A">
      <w:numFmt w:val="bullet"/>
      <w:lvlText w:val="•"/>
      <w:lvlJc w:val="left"/>
      <w:pPr>
        <w:ind w:left="6111" w:hanging="413"/>
      </w:pPr>
      <w:rPr>
        <w:rFonts w:hint="default"/>
        <w:lang w:val="ru-RU" w:eastAsia="ru-RU" w:bidi="ru-RU"/>
      </w:rPr>
    </w:lvl>
    <w:lvl w:ilvl="7" w:tplc="52E45CD0">
      <w:numFmt w:val="bullet"/>
      <w:lvlText w:val="•"/>
      <w:lvlJc w:val="left"/>
      <w:pPr>
        <w:ind w:left="7029" w:hanging="413"/>
      </w:pPr>
      <w:rPr>
        <w:rFonts w:hint="default"/>
        <w:lang w:val="ru-RU" w:eastAsia="ru-RU" w:bidi="ru-RU"/>
      </w:rPr>
    </w:lvl>
    <w:lvl w:ilvl="8" w:tplc="1116D4C2">
      <w:numFmt w:val="bullet"/>
      <w:lvlText w:val="•"/>
      <w:lvlJc w:val="left"/>
      <w:pPr>
        <w:ind w:left="7948" w:hanging="413"/>
      </w:pPr>
      <w:rPr>
        <w:rFonts w:hint="default"/>
        <w:lang w:val="ru-RU" w:eastAsia="ru-RU" w:bidi="ru-RU"/>
      </w:rPr>
    </w:lvl>
  </w:abstractNum>
  <w:abstractNum w:abstractNumId="40">
    <w:nsid w:val="68206288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1">
    <w:nsid w:val="71581C66"/>
    <w:multiLevelType w:val="hybridMultilevel"/>
    <w:tmpl w:val="48541DD8"/>
    <w:lvl w:ilvl="0" w:tplc="2CE0DBBC">
      <w:start w:val="1"/>
      <w:numFmt w:val="decimal"/>
      <w:lvlText w:val="%1)"/>
      <w:lvlJc w:val="left"/>
      <w:pPr>
        <w:ind w:left="590" w:hanging="4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532E2FA">
      <w:numFmt w:val="bullet"/>
      <w:lvlText w:val="•"/>
      <w:lvlJc w:val="left"/>
      <w:pPr>
        <w:ind w:left="1518" w:hanging="499"/>
      </w:pPr>
      <w:rPr>
        <w:rFonts w:hint="default"/>
        <w:lang w:val="ru-RU" w:eastAsia="ru-RU" w:bidi="ru-RU"/>
      </w:rPr>
    </w:lvl>
    <w:lvl w:ilvl="2" w:tplc="0D6C49D0">
      <w:numFmt w:val="bullet"/>
      <w:lvlText w:val="•"/>
      <w:lvlJc w:val="left"/>
      <w:pPr>
        <w:ind w:left="2437" w:hanging="499"/>
      </w:pPr>
      <w:rPr>
        <w:rFonts w:hint="default"/>
        <w:lang w:val="ru-RU" w:eastAsia="ru-RU" w:bidi="ru-RU"/>
      </w:rPr>
    </w:lvl>
    <w:lvl w:ilvl="3" w:tplc="03B6D03C">
      <w:numFmt w:val="bullet"/>
      <w:lvlText w:val="•"/>
      <w:lvlJc w:val="left"/>
      <w:pPr>
        <w:ind w:left="3355" w:hanging="499"/>
      </w:pPr>
      <w:rPr>
        <w:rFonts w:hint="default"/>
        <w:lang w:val="ru-RU" w:eastAsia="ru-RU" w:bidi="ru-RU"/>
      </w:rPr>
    </w:lvl>
    <w:lvl w:ilvl="4" w:tplc="3FC4A2B8">
      <w:numFmt w:val="bullet"/>
      <w:lvlText w:val="•"/>
      <w:lvlJc w:val="left"/>
      <w:pPr>
        <w:ind w:left="4274" w:hanging="499"/>
      </w:pPr>
      <w:rPr>
        <w:rFonts w:hint="default"/>
        <w:lang w:val="ru-RU" w:eastAsia="ru-RU" w:bidi="ru-RU"/>
      </w:rPr>
    </w:lvl>
    <w:lvl w:ilvl="5" w:tplc="138C5382">
      <w:numFmt w:val="bullet"/>
      <w:lvlText w:val="•"/>
      <w:lvlJc w:val="left"/>
      <w:pPr>
        <w:ind w:left="5192" w:hanging="499"/>
      </w:pPr>
      <w:rPr>
        <w:rFonts w:hint="default"/>
        <w:lang w:val="ru-RU" w:eastAsia="ru-RU" w:bidi="ru-RU"/>
      </w:rPr>
    </w:lvl>
    <w:lvl w:ilvl="6" w:tplc="1214F168">
      <w:numFmt w:val="bullet"/>
      <w:lvlText w:val="•"/>
      <w:lvlJc w:val="left"/>
      <w:pPr>
        <w:ind w:left="6111" w:hanging="499"/>
      </w:pPr>
      <w:rPr>
        <w:rFonts w:hint="default"/>
        <w:lang w:val="ru-RU" w:eastAsia="ru-RU" w:bidi="ru-RU"/>
      </w:rPr>
    </w:lvl>
    <w:lvl w:ilvl="7" w:tplc="ECEA9576">
      <w:numFmt w:val="bullet"/>
      <w:lvlText w:val="•"/>
      <w:lvlJc w:val="left"/>
      <w:pPr>
        <w:ind w:left="7029" w:hanging="499"/>
      </w:pPr>
      <w:rPr>
        <w:rFonts w:hint="default"/>
        <w:lang w:val="ru-RU" w:eastAsia="ru-RU" w:bidi="ru-RU"/>
      </w:rPr>
    </w:lvl>
    <w:lvl w:ilvl="8" w:tplc="4BE64A3A">
      <w:numFmt w:val="bullet"/>
      <w:lvlText w:val="•"/>
      <w:lvlJc w:val="left"/>
      <w:pPr>
        <w:ind w:left="7948" w:hanging="499"/>
      </w:pPr>
      <w:rPr>
        <w:rFonts w:hint="default"/>
        <w:lang w:val="ru-RU" w:eastAsia="ru-RU" w:bidi="ru-RU"/>
      </w:rPr>
    </w:lvl>
  </w:abstractNum>
  <w:abstractNum w:abstractNumId="42">
    <w:nsid w:val="7223079F"/>
    <w:multiLevelType w:val="hybridMultilevel"/>
    <w:tmpl w:val="30244D4C"/>
    <w:lvl w:ilvl="0" w:tplc="BE1CC780">
      <w:start w:val="1"/>
      <w:numFmt w:val="decimal"/>
      <w:lvlText w:val="%1)"/>
      <w:lvlJc w:val="left"/>
      <w:pPr>
        <w:ind w:left="59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EF63DC2">
      <w:numFmt w:val="bullet"/>
      <w:lvlText w:val="•"/>
      <w:lvlJc w:val="left"/>
      <w:pPr>
        <w:ind w:left="1518" w:hanging="346"/>
      </w:pPr>
      <w:rPr>
        <w:rFonts w:hint="default"/>
        <w:lang w:val="ru-RU" w:eastAsia="ru-RU" w:bidi="ru-RU"/>
      </w:rPr>
    </w:lvl>
    <w:lvl w:ilvl="2" w:tplc="D0A626D6">
      <w:numFmt w:val="bullet"/>
      <w:lvlText w:val="•"/>
      <w:lvlJc w:val="left"/>
      <w:pPr>
        <w:ind w:left="2437" w:hanging="346"/>
      </w:pPr>
      <w:rPr>
        <w:rFonts w:hint="default"/>
        <w:lang w:val="ru-RU" w:eastAsia="ru-RU" w:bidi="ru-RU"/>
      </w:rPr>
    </w:lvl>
    <w:lvl w:ilvl="3" w:tplc="2FAE70FE">
      <w:numFmt w:val="bullet"/>
      <w:lvlText w:val="•"/>
      <w:lvlJc w:val="left"/>
      <w:pPr>
        <w:ind w:left="3355" w:hanging="346"/>
      </w:pPr>
      <w:rPr>
        <w:rFonts w:hint="default"/>
        <w:lang w:val="ru-RU" w:eastAsia="ru-RU" w:bidi="ru-RU"/>
      </w:rPr>
    </w:lvl>
    <w:lvl w:ilvl="4" w:tplc="58A6737A">
      <w:numFmt w:val="bullet"/>
      <w:lvlText w:val="•"/>
      <w:lvlJc w:val="left"/>
      <w:pPr>
        <w:ind w:left="4274" w:hanging="346"/>
      </w:pPr>
      <w:rPr>
        <w:rFonts w:hint="default"/>
        <w:lang w:val="ru-RU" w:eastAsia="ru-RU" w:bidi="ru-RU"/>
      </w:rPr>
    </w:lvl>
    <w:lvl w:ilvl="5" w:tplc="8256BFFA">
      <w:numFmt w:val="bullet"/>
      <w:lvlText w:val="•"/>
      <w:lvlJc w:val="left"/>
      <w:pPr>
        <w:ind w:left="5192" w:hanging="346"/>
      </w:pPr>
      <w:rPr>
        <w:rFonts w:hint="default"/>
        <w:lang w:val="ru-RU" w:eastAsia="ru-RU" w:bidi="ru-RU"/>
      </w:rPr>
    </w:lvl>
    <w:lvl w:ilvl="6" w:tplc="630C3EBC">
      <w:numFmt w:val="bullet"/>
      <w:lvlText w:val="•"/>
      <w:lvlJc w:val="left"/>
      <w:pPr>
        <w:ind w:left="6111" w:hanging="346"/>
      </w:pPr>
      <w:rPr>
        <w:rFonts w:hint="default"/>
        <w:lang w:val="ru-RU" w:eastAsia="ru-RU" w:bidi="ru-RU"/>
      </w:rPr>
    </w:lvl>
    <w:lvl w:ilvl="7" w:tplc="1F3238D4">
      <w:numFmt w:val="bullet"/>
      <w:lvlText w:val="•"/>
      <w:lvlJc w:val="left"/>
      <w:pPr>
        <w:ind w:left="7029" w:hanging="346"/>
      </w:pPr>
      <w:rPr>
        <w:rFonts w:hint="default"/>
        <w:lang w:val="ru-RU" w:eastAsia="ru-RU" w:bidi="ru-RU"/>
      </w:rPr>
    </w:lvl>
    <w:lvl w:ilvl="8" w:tplc="A05A1B80">
      <w:numFmt w:val="bullet"/>
      <w:lvlText w:val="•"/>
      <w:lvlJc w:val="left"/>
      <w:pPr>
        <w:ind w:left="7948" w:hanging="346"/>
      </w:pPr>
      <w:rPr>
        <w:rFonts w:hint="default"/>
        <w:lang w:val="ru-RU" w:eastAsia="ru-RU" w:bidi="ru-RU"/>
      </w:rPr>
    </w:lvl>
  </w:abstractNum>
  <w:abstractNum w:abstractNumId="43">
    <w:nsid w:val="75FF11F9"/>
    <w:multiLevelType w:val="hybridMultilevel"/>
    <w:tmpl w:val="7DBCF49A"/>
    <w:lvl w:ilvl="0" w:tplc="5A5CF6B6">
      <w:start w:val="1"/>
      <w:numFmt w:val="decimal"/>
      <w:lvlText w:val="%1."/>
      <w:lvlJc w:val="left"/>
      <w:pPr>
        <w:ind w:left="590" w:hanging="3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558C45AA">
      <w:numFmt w:val="bullet"/>
      <w:lvlText w:val="•"/>
      <w:lvlJc w:val="left"/>
      <w:pPr>
        <w:ind w:left="1518" w:hanging="374"/>
      </w:pPr>
      <w:rPr>
        <w:rFonts w:hint="default"/>
        <w:lang w:val="ru-RU" w:eastAsia="ru-RU" w:bidi="ru-RU"/>
      </w:rPr>
    </w:lvl>
    <w:lvl w:ilvl="2" w:tplc="FB5CADDA">
      <w:numFmt w:val="bullet"/>
      <w:lvlText w:val="•"/>
      <w:lvlJc w:val="left"/>
      <w:pPr>
        <w:ind w:left="2437" w:hanging="374"/>
      </w:pPr>
      <w:rPr>
        <w:rFonts w:hint="default"/>
        <w:lang w:val="ru-RU" w:eastAsia="ru-RU" w:bidi="ru-RU"/>
      </w:rPr>
    </w:lvl>
    <w:lvl w:ilvl="3" w:tplc="104442E4">
      <w:numFmt w:val="bullet"/>
      <w:lvlText w:val="•"/>
      <w:lvlJc w:val="left"/>
      <w:pPr>
        <w:ind w:left="3355" w:hanging="374"/>
      </w:pPr>
      <w:rPr>
        <w:rFonts w:hint="default"/>
        <w:lang w:val="ru-RU" w:eastAsia="ru-RU" w:bidi="ru-RU"/>
      </w:rPr>
    </w:lvl>
    <w:lvl w:ilvl="4" w:tplc="93941F28">
      <w:numFmt w:val="bullet"/>
      <w:lvlText w:val="•"/>
      <w:lvlJc w:val="left"/>
      <w:pPr>
        <w:ind w:left="4274" w:hanging="374"/>
      </w:pPr>
      <w:rPr>
        <w:rFonts w:hint="default"/>
        <w:lang w:val="ru-RU" w:eastAsia="ru-RU" w:bidi="ru-RU"/>
      </w:rPr>
    </w:lvl>
    <w:lvl w:ilvl="5" w:tplc="9FE002DA">
      <w:numFmt w:val="bullet"/>
      <w:lvlText w:val="•"/>
      <w:lvlJc w:val="left"/>
      <w:pPr>
        <w:ind w:left="5192" w:hanging="374"/>
      </w:pPr>
      <w:rPr>
        <w:rFonts w:hint="default"/>
        <w:lang w:val="ru-RU" w:eastAsia="ru-RU" w:bidi="ru-RU"/>
      </w:rPr>
    </w:lvl>
    <w:lvl w:ilvl="6" w:tplc="9F5E4996">
      <w:numFmt w:val="bullet"/>
      <w:lvlText w:val="•"/>
      <w:lvlJc w:val="left"/>
      <w:pPr>
        <w:ind w:left="6111" w:hanging="374"/>
      </w:pPr>
      <w:rPr>
        <w:rFonts w:hint="default"/>
        <w:lang w:val="ru-RU" w:eastAsia="ru-RU" w:bidi="ru-RU"/>
      </w:rPr>
    </w:lvl>
    <w:lvl w:ilvl="7" w:tplc="60529E5E">
      <w:numFmt w:val="bullet"/>
      <w:lvlText w:val="•"/>
      <w:lvlJc w:val="left"/>
      <w:pPr>
        <w:ind w:left="7029" w:hanging="374"/>
      </w:pPr>
      <w:rPr>
        <w:rFonts w:hint="default"/>
        <w:lang w:val="ru-RU" w:eastAsia="ru-RU" w:bidi="ru-RU"/>
      </w:rPr>
    </w:lvl>
    <w:lvl w:ilvl="8" w:tplc="F486688E">
      <w:numFmt w:val="bullet"/>
      <w:lvlText w:val="•"/>
      <w:lvlJc w:val="left"/>
      <w:pPr>
        <w:ind w:left="7948" w:hanging="374"/>
      </w:pPr>
      <w:rPr>
        <w:rFonts w:hint="default"/>
        <w:lang w:val="ru-RU" w:eastAsia="ru-RU" w:bidi="ru-RU"/>
      </w:rPr>
    </w:lvl>
  </w:abstractNum>
  <w:abstractNum w:abstractNumId="44">
    <w:nsid w:val="7B5719F5"/>
    <w:multiLevelType w:val="hybridMultilevel"/>
    <w:tmpl w:val="FC86334C"/>
    <w:lvl w:ilvl="0" w:tplc="6540C800">
      <w:start w:val="1"/>
      <w:numFmt w:val="decimal"/>
      <w:lvlText w:val="%1."/>
      <w:lvlJc w:val="left"/>
      <w:pPr>
        <w:ind w:left="532" w:hanging="3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68DFFE">
      <w:numFmt w:val="bullet"/>
      <w:lvlText w:val="•"/>
      <w:lvlJc w:val="left"/>
      <w:pPr>
        <w:ind w:left="1468" w:hanging="394"/>
      </w:pPr>
      <w:rPr>
        <w:rFonts w:hint="default"/>
        <w:lang w:val="ru-RU" w:eastAsia="en-US" w:bidi="ar-SA"/>
      </w:rPr>
    </w:lvl>
    <w:lvl w:ilvl="2" w:tplc="902C7D42">
      <w:numFmt w:val="bullet"/>
      <w:lvlText w:val="•"/>
      <w:lvlJc w:val="left"/>
      <w:pPr>
        <w:ind w:left="2397" w:hanging="394"/>
      </w:pPr>
      <w:rPr>
        <w:rFonts w:hint="default"/>
        <w:lang w:val="ru-RU" w:eastAsia="en-US" w:bidi="ar-SA"/>
      </w:rPr>
    </w:lvl>
    <w:lvl w:ilvl="3" w:tplc="CFFCB754">
      <w:numFmt w:val="bullet"/>
      <w:lvlText w:val="•"/>
      <w:lvlJc w:val="left"/>
      <w:pPr>
        <w:ind w:left="3325" w:hanging="394"/>
      </w:pPr>
      <w:rPr>
        <w:rFonts w:hint="default"/>
        <w:lang w:val="ru-RU" w:eastAsia="en-US" w:bidi="ar-SA"/>
      </w:rPr>
    </w:lvl>
    <w:lvl w:ilvl="4" w:tplc="B492B622">
      <w:numFmt w:val="bullet"/>
      <w:lvlText w:val="•"/>
      <w:lvlJc w:val="left"/>
      <w:pPr>
        <w:ind w:left="4254" w:hanging="394"/>
      </w:pPr>
      <w:rPr>
        <w:rFonts w:hint="default"/>
        <w:lang w:val="ru-RU" w:eastAsia="en-US" w:bidi="ar-SA"/>
      </w:rPr>
    </w:lvl>
    <w:lvl w:ilvl="5" w:tplc="B3CC439C">
      <w:numFmt w:val="bullet"/>
      <w:lvlText w:val="•"/>
      <w:lvlJc w:val="left"/>
      <w:pPr>
        <w:ind w:left="5182" w:hanging="394"/>
      </w:pPr>
      <w:rPr>
        <w:rFonts w:hint="default"/>
        <w:lang w:val="ru-RU" w:eastAsia="en-US" w:bidi="ar-SA"/>
      </w:rPr>
    </w:lvl>
    <w:lvl w:ilvl="6" w:tplc="071ADB62">
      <w:numFmt w:val="bullet"/>
      <w:lvlText w:val="•"/>
      <w:lvlJc w:val="left"/>
      <w:pPr>
        <w:ind w:left="6111" w:hanging="394"/>
      </w:pPr>
      <w:rPr>
        <w:rFonts w:hint="default"/>
        <w:lang w:val="ru-RU" w:eastAsia="en-US" w:bidi="ar-SA"/>
      </w:rPr>
    </w:lvl>
    <w:lvl w:ilvl="7" w:tplc="F12853EA">
      <w:numFmt w:val="bullet"/>
      <w:lvlText w:val="•"/>
      <w:lvlJc w:val="left"/>
      <w:pPr>
        <w:ind w:left="7039" w:hanging="394"/>
      </w:pPr>
      <w:rPr>
        <w:rFonts w:hint="default"/>
        <w:lang w:val="ru-RU" w:eastAsia="en-US" w:bidi="ar-SA"/>
      </w:rPr>
    </w:lvl>
    <w:lvl w:ilvl="8" w:tplc="AEBAA1D6">
      <w:numFmt w:val="bullet"/>
      <w:lvlText w:val="•"/>
      <w:lvlJc w:val="left"/>
      <w:pPr>
        <w:ind w:left="7968" w:hanging="394"/>
      </w:pPr>
      <w:rPr>
        <w:rFonts w:hint="default"/>
        <w:lang w:val="ru-RU" w:eastAsia="en-US" w:bidi="ar-SA"/>
      </w:rPr>
    </w:lvl>
  </w:abstractNum>
  <w:num w:numId="1">
    <w:abstractNumId w:val="43"/>
  </w:num>
  <w:num w:numId="2">
    <w:abstractNumId w:val="35"/>
  </w:num>
  <w:num w:numId="3">
    <w:abstractNumId w:val="21"/>
  </w:num>
  <w:num w:numId="4">
    <w:abstractNumId w:val="29"/>
  </w:num>
  <w:num w:numId="5">
    <w:abstractNumId w:val="41"/>
  </w:num>
  <w:num w:numId="6">
    <w:abstractNumId w:val="22"/>
  </w:num>
  <w:num w:numId="7">
    <w:abstractNumId w:val="24"/>
  </w:num>
  <w:num w:numId="8">
    <w:abstractNumId w:val="42"/>
  </w:num>
  <w:num w:numId="9">
    <w:abstractNumId w:val="32"/>
  </w:num>
  <w:num w:numId="10">
    <w:abstractNumId w:val="26"/>
  </w:num>
  <w:num w:numId="11">
    <w:abstractNumId w:val="39"/>
  </w:num>
  <w:num w:numId="12">
    <w:abstractNumId w:val="37"/>
  </w:num>
  <w:num w:numId="13">
    <w:abstractNumId w:val="31"/>
  </w:num>
  <w:num w:numId="14">
    <w:abstractNumId w:val="20"/>
  </w:num>
  <w:num w:numId="15">
    <w:abstractNumId w:val="36"/>
  </w:num>
  <w:num w:numId="16">
    <w:abstractNumId w:val="33"/>
  </w:num>
  <w:num w:numId="17">
    <w:abstractNumId w:val="38"/>
  </w:num>
  <w:num w:numId="18">
    <w:abstractNumId w:val="28"/>
  </w:num>
  <w:num w:numId="19">
    <w:abstractNumId w:val="34"/>
  </w:num>
  <w:num w:numId="20">
    <w:abstractNumId w:val="44"/>
  </w:num>
  <w:num w:numId="21">
    <w:abstractNumId w:val="23"/>
  </w:num>
  <w:num w:numId="22">
    <w:abstractNumId w:val="30"/>
  </w:num>
  <w:num w:numId="23">
    <w:abstractNumId w:val="27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4"/>
  </w:num>
  <w:num w:numId="29">
    <w:abstractNumId w:val="5"/>
  </w:num>
  <w:num w:numId="30">
    <w:abstractNumId w:val="6"/>
  </w:num>
  <w:num w:numId="31">
    <w:abstractNumId w:val="7"/>
  </w:num>
  <w:num w:numId="32">
    <w:abstractNumId w:val="8"/>
  </w:num>
  <w:num w:numId="33">
    <w:abstractNumId w:val="9"/>
  </w:num>
  <w:num w:numId="34">
    <w:abstractNumId w:val="10"/>
  </w:num>
  <w:num w:numId="35">
    <w:abstractNumId w:val="11"/>
  </w:num>
  <w:num w:numId="36">
    <w:abstractNumId w:val="12"/>
  </w:num>
  <w:num w:numId="37">
    <w:abstractNumId w:val="13"/>
  </w:num>
  <w:num w:numId="38">
    <w:abstractNumId w:val="14"/>
  </w:num>
  <w:num w:numId="39">
    <w:abstractNumId w:val="15"/>
  </w:num>
  <w:num w:numId="40">
    <w:abstractNumId w:val="16"/>
  </w:num>
  <w:num w:numId="41">
    <w:abstractNumId w:val="17"/>
  </w:num>
  <w:num w:numId="42">
    <w:abstractNumId w:val="18"/>
  </w:num>
  <w:num w:numId="43">
    <w:abstractNumId w:val="19"/>
  </w:num>
  <w:num w:numId="44">
    <w:abstractNumId w:val="40"/>
  </w:num>
  <w:num w:numId="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000E8C"/>
    <w:rsid w:val="00000E8C"/>
    <w:rsid w:val="000A3991"/>
    <w:rsid w:val="00104878"/>
    <w:rsid w:val="001175E5"/>
    <w:rsid w:val="00166F62"/>
    <w:rsid w:val="00167C5B"/>
    <w:rsid w:val="001B7D13"/>
    <w:rsid w:val="00247687"/>
    <w:rsid w:val="00272884"/>
    <w:rsid w:val="00335564"/>
    <w:rsid w:val="0034134A"/>
    <w:rsid w:val="003C7362"/>
    <w:rsid w:val="003F5152"/>
    <w:rsid w:val="00411D78"/>
    <w:rsid w:val="00437083"/>
    <w:rsid w:val="00494669"/>
    <w:rsid w:val="004A1736"/>
    <w:rsid w:val="005128F3"/>
    <w:rsid w:val="00521214"/>
    <w:rsid w:val="0059764A"/>
    <w:rsid w:val="005D117C"/>
    <w:rsid w:val="005D7AF1"/>
    <w:rsid w:val="00614B7D"/>
    <w:rsid w:val="0063003A"/>
    <w:rsid w:val="00671AB2"/>
    <w:rsid w:val="006A7B92"/>
    <w:rsid w:val="006E7ED9"/>
    <w:rsid w:val="00715D01"/>
    <w:rsid w:val="00755578"/>
    <w:rsid w:val="0076574C"/>
    <w:rsid w:val="007D6B58"/>
    <w:rsid w:val="007F6E07"/>
    <w:rsid w:val="00864029"/>
    <w:rsid w:val="008762F9"/>
    <w:rsid w:val="009521A6"/>
    <w:rsid w:val="00952B40"/>
    <w:rsid w:val="00996DFD"/>
    <w:rsid w:val="009E11F7"/>
    <w:rsid w:val="00A222AE"/>
    <w:rsid w:val="00A71ACB"/>
    <w:rsid w:val="00AB19B0"/>
    <w:rsid w:val="00AC7737"/>
    <w:rsid w:val="00AE0D38"/>
    <w:rsid w:val="00AE4C4C"/>
    <w:rsid w:val="00B759ED"/>
    <w:rsid w:val="00B76921"/>
    <w:rsid w:val="00BB0458"/>
    <w:rsid w:val="00BD513C"/>
    <w:rsid w:val="00BF4941"/>
    <w:rsid w:val="00C07FDA"/>
    <w:rsid w:val="00D02411"/>
    <w:rsid w:val="00D07472"/>
    <w:rsid w:val="00D10D8C"/>
    <w:rsid w:val="00DB3305"/>
    <w:rsid w:val="00DD60A3"/>
    <w:rsid w:val="00E25534"/>
    <w:rsid w:val="00EB21F3"/>
    <w:rsid w:val="00EB6606"/>
    <w:rsid w:val="00EC5451"/>
    <w:rsid w:val="00F21E7E"/>
    <w:rsid w:val="00F250BA"/>
    <w:rsid w:val="00F331CA"/>
    <w:rsid w:val="00FB1EF2"/>
    <w:rsid w:val="00FB47AA"/>
    <w:rsid w:val="00FC2D29"/>
    <w:rsid w:val="00FD3A76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14" type="connector" idref="#_x0000_s1043"/>
        <o:r id="V:Rule15" type="connector" idref="#_x0000_s1044"/>
        <o:r id="V:Rule16" type="connector" idref="#_x0000_s1050"/>
        <o:r id="V:Rule17" type="connector" idref="#_x0000_s1038"/>
        <o:r id="V:Rule18" type="connector" idref="#_x0000_s1031"/>
        <o:r id="V:Rule19" type="connector" idref="#_x0000_s1039"/>
        <o:r id="V:Rule20" type="connector" idref="#_x0000_s1047"/>
        <o:r id="V:Rule21" type="connector" idref="#_x0000_s1027"/>
        <o:r id="V:Rule22" type="connector" idref="#_x0000_s1033"/>
        <o:r id="V:Rule23" type="connector" idref="#_x0000_s1035"/>
        <o:r id="V:Rule24" type="connector" idref="#_x0000_s1049"/>
        <o:r id="V:Rule25" type="connector" idref="#_x0000_s1042"/>
        <o:r id="V:Rule2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00E8C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1">
    <w:name w:val="heading 1"/>
    <w:basedOn w:val="a"/>
    <w:link w:val="10"/>
    <w:uiPriority w:val="1"/>
    <w:qFormat/>
    <w:rsid w:val="00000E8C"/>
    <w:pPr>
      <w:ind w:left="59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1"/>
    <w:rsid w:val="00000E8C"/>
    <w:rPr>
      <w:b/>
      <w:bCs/>
      <w:sz w:val="28"/>
      <w:szCs w:val="28"/>
      <w:lang w:bidi="ru-RU"/>
    </w:rPr>
  </w:style>
  <w:style w:type="table" w:customStyle="1" w:styleId="TableNormal">
    <w:name w:val="Table Normal"/>
    <w:uiPriority w:val="2"/>
    <w:semiHidden/>
    <w:unhideWhenUsed/>
    <w:qFormat/>
    <w:rsid w:val="00000E8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000E8C"/>
    <w:pPr>
      <w:ind w:left="59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000E8C"/>
    <w:rPr>
      <w:sz w:val="28"/>
      <w:szCs w:val="28"/>
      <w:lang w:bidi="ru-RU"/>
    </w:rPr>
  </w:style>
  <w:style w:type="paragraph" w:styleId="a9">
    <w:name w:val="List Paragraph"/>
    <w:basedOn w:val="a"/>
    <w:uiPriority w:val="1"/>
    <w:qFormat/>
    <w:rsid w:val="00000E8C"/>
    <w:pPr>
      <w:ind w:left="590" w:firstLine="542"/>
      <w:jc w:val="both"/>
    </w:pPr>
  </w:style>
  <w:style w:type="paragraph" w:customStyle="1" w:styleId="TableParagraph">
    <w:name w:val="Table Paragraph"/>
    <w:basedOn w:val="a"/>
    <w:uiPriority w:val="1"/>
    <w:qFormat/>
    <w:rsid w:val="00000E8C"/>
  </w:style>
  <w:style w:type="paragraph" w:customStyle="1" w:styleId="11">
    <w:name w:val="Заголовок 11"/>
    <w:basedOn w:val="a"/>
    <w:uiPriority w:val="1"/>
    <w:qFormat/>
    <w:rsid w:val="00000E8C"/>
    <w:pPr>
      <w:ind w:left="662"/>
      <w:outlineLvl w:val="1"/>
    </w:pPr>
    <w:rPr>
      <w:b/>
      <w:bCs/>
      <w:sz w:val="28"/>
      <w:szCs w:val="28"/>
      <w:lang w:eastAsia="en-US" w:bidi="ar-SA"/>
    </w:rPr>
  </w:style>
  <w:style w:type="character" w:customStyle="1" w:styleId="5">
    <w:name w:val="Основной текст (5)_"/>
    <w:link w:val="51"/>
    <w:uiPriority w:val="99"/>
    <w:rsid w:val="00000E8C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000E8C"/>
    <w:pPr>
      <w:shd w:val="clear" w:color="auto" w:fill="FFFFFF"/>
      <w:autoSpaceDE/>
      <w:autoSpaceDN/>
      <w:spacing w:line="274" w:lineRule="exact"/>
      <w:jc w:val="center"/>
    </w:pPr>
    <w:rPr>
      <w:rFonts w:ascii="Arial" w:hAnsi="Arial" w:cs="Arial"/>
      <w:b/>
      <w:bCs/>
      <w:i/>
      <w:iCs/>
      <w:sz w:val="23"/>
      <w:szCs w:val="23"/>
      <w:lang w:bidi="ar-SA"/>
    </w:rPr>
  </w:style>
  <w:style w:type="character" w:styleId="aa">
    <w:name w:val="Hyperlink"/>
    <w:uiPriority w:val="99"/>
    <w:rsid w:val="00000E8C"/>
    <w:rPr>
      <w:color w:val="0066CC"/>
      <w:u w:val="single"/>
    </w:rPr>
  </w:style>
  <w:style w:type="character" w:customStyle="1" w:styleId="3">
    <w:name w:val="Заголовок №3_"/>
    <w:link w:val="31"/>
    <w:uiPriority w:val="99"/>
    <w:rsid w:val="00000E8C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000E8C"/>
    <w:pPr>
      <w:shd w:val="clear" w:color="auto" w:fill="FFFFFF"/>
      <w:autoSpaceDE/>
      <w:autoSpaceDN/>
      <w:spacing w:after="300" w:line="240" w:lineRule="atLeast"/>
      <w:ind w:hanging="8800"/>
      <w:jc w:val="right"/>
      <w:outlineLvl w:val="2"/>
    </w:pPr>
    <w:rPr>
      <w:rFonts w:ascii="Arial" w:hAnsi="Arial" w:cs="Arial"/>
      <w:b/>
      <w:bCs/>
      <w:i/>
      <w:iCs/>
      <w:sz w:val="23"/>
      <w:szCs w:val="23"/>
      <w:lang w:bidi="ar-SA"/>
    </w:rPr>
  </w:style>
  <w:style w:type="character" w:customStyle="1" w:styleId="UnresolvedMention">
    <w:name w:val="Unresolved Mention"/>
    <w:uiPriority w:val="99"/>
    <w:semiHidden/>
    <w:unhideWhenUsed/>
    <w:rsid w:val="00000E8C"/>
    <w:rPr>
      <w:color w:val="605E5C"/>
      <w:shd w:val="clear" w:color="auto" w:fill="E1DFDD"/>
    </w:rPr>
  </w:style>
  <w:style w:type="character" w:customStyle="1" w:styleId="department-title">
    <w:name w:val="department-title"/>
    <w:basedOn w:val="a0"/>
    <w:rsid w:val="00000E8C"/>
  </w:style>
  <w:style w:type="character" w:customStyle="1" w:styleId="ab">
    <w:name w:val="Гипертекстовая ссылка"/>
    <w:uiPriority w:val="99"/>
    <w:rsid w:val="00000E8C"/>
    <w:rPr>
      <w:color w:val="106BBE"/>
    </w:rPr>
  </w:style>
  <w:style w:type="character" w:customStyle="1" w:styleId="ac">
    <w:name w:val="Основной текст + Малые прописные"/>
    <w:uiPriority w:val="99"/>
    <w:rsid w:val="00000E8C"/>
    <w:rPr>
      <w:rFonts w:ascii="Arial" w:eastAsia="Times New Roman" w:hAnsi="Arial" w:cs="Arial"/>
      <w:smallCaps/>
      <w:sz w:val="23"/>
      <w:szCs w:val="23"/>
      <w:u w:val="none"/>
      <w:lang w:val="ru-RU" w:eastAsia="ru-RU" w:bidi="ru-RU"/>
    </w:rPr>
  </w:style>
  <w:style w:type="character" w:customStyle="1" w:styleId="ad">
    <w:name w:val="Основной текст + Полужирный"/>
    <w:uiPriority w:val="99"/>
    <w:rsid w:val="00000E8C"/>
    <w:rPr>
      <w:rFonts w:ascii="Arial" w:eastAsia="Times New Roman" w:hAnsi="Arial" w:cs="Arial"/>
      <w:b/>
      <w:bCs/>
      <w:sz w:val="23"/>
      <w:szCs w:val="23"/>
      <w:u w:val="none"/>
      <w:lang w:val="ru-RU" w:eastAsia="ru-RU" w:bidi="ru-RU"/>
    </w:rPr>
  </w:style>
  <w:style w:type="character" w:customStyle="1" w:styleId="12">
    <w:name w:val="Основной текст Знак1"/>
    <w:uiPriority w:val="99"/>
    <w:locked/>
    <w:rsid w:val="00000E8C"/>
    <w:rPr>
      <w:rFonts w:ascii="Arial" w:hAnsi="Arial" w:cs="Arial"/>
      <w:sz w:val="23"/>
      <w:szCs w:val="23"/>
      <w:u w:val="none"/>
    </w:rPr>
  </w:style>
  <w:style w:type="paragraph" w:customStyle="1" w:styleId="consplusnormal">
    <w:name w:val="consplusnormal"/>
    <w:basedOn w:val="a"/>
    <w:rsid w:val="00000E8C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30">
    <w:name w:val="Основной текст (3)_"/>
    <w:link w:val="310"/>
    <w:uiPriority w:val="99"/>
    <w:locked/>
    <w:rsid w:val="00000E8C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6">
    <w:name w:val="Основной текст (6)_"/>
    <w:link w:val="61"/>
    <w:uiPriority w:val="99"/>
    <w:locked/>
    <w:rsid w:val="00000E8C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000E8C"/>
    <w:pPr>
      <w:shd w:val="clear" w:color="auto" w:fill="FFFFFF"/>
      <w:autoSpaceDE/>
      <w:autoSpaceDN/>
      <w:spacing w:line="384" w:lineRule="exact"/>
      <w:jc w:val="center"/>
    </w:pPr>
    <w:rPr>
      <w:rFonts w:ascii="Arial" w:hAnsi="Arial" w:cs="Arial"/>
      <w:b/>
      <w:bCs/>
      <w:sz w:val="23"/>
      <w:szCs w:val="23"/>
      <w:lang w:bidi="ar-SA"/>
    </w:rPr>
  </w:style>
  <w:style w:type="paragraph" w:customStyle="1" w:styleId="61">
    <w:name w:val="Основной текст (6)1"/>
    <w:basedOn w:val="a"/>
    <w:link w:val="6"/>
    <w:uiPriority w:val="99"/>
    <w:rsid w:val="00000E8C"/>
    <w:pPr>
      <w:shd w:val="clear" w:color="auto" w:fill="FFFFFF"/>
      <w:autoSpaceDE/>
      <w:autoSpaceDN/>
      <w:spacing w:before="540" w:line="274" w:lineRule="exact"/>
      <w:jc w:val="center"/>
    </w:pPr>
    <w:rPr>
      <w:rFonts w:ascii="Arial" w:hAnsi="Arial" w:cs="Arial"/>
      <w:i/>
      <w:iCs/>
      <w:sz w:val="23"/>
      <w:szCs w:val="23"/>
      <w:lang w:bidi="ar-SA"/>
    </w:rPr>
  </w:style>
  <w:style w:type="character" w:customStyle="1" w:styleId="2">
    <w:name w:val="Подпись к таблице (2)_"/>
    <w:link w:val="21"/>
    <w:uiPriority w:val="99"/>
    <w:locked/>
    <w:rsid w:val="00000E8C"/>
    <w:rPr>
      <w:rFonts w:ascii="Arial" w:hAnsi="Arial" w:cs="Arial"/>
      <w:sz w:val="23"/>
      <w:szCs w:val="23"/>
      <w:shd w:val="clear" w:color="auto" w:fill="FFFFFF"/>
    </w:rPr>
  </w:style>
  <w:style w:type="paragraph" w:customStyle="1" w:styleId="21">
    <w:name w:val="Подпись к таблице (2)1"/>
    <w:basedOn w:val="a"/>
    <w:link w:val="2"/>
    <w:uiPriority w:val="99"/>
    <w:rsid w:val="00000E8C"/>
    <w:pPr>
      <w:shd w:val="clear" w:color="auto" w:fill="FFFFFF"/>
      <w:autoSpaceDE/>
      <w:autoSpaceDN/>
      <w:spacing w:line="240" w:lineRule="atLeast"/>
    </w:pPr>
    <w:rPr>
      <w:rFonts w:ascii="Arial" w:hAnsi="Arial" w:cs="Arial"/>
      <w:sz w:val="23"/>
      <w:szCs w:val="23"/>
      <w:lang w:bidi="ar-SA"/>
    </w:rPr>
  </w:style>
  <w:style w:type="character" w:customStyle="1" w:styleId="32">
    <w:name w:val="Заголовок №3"/>
    <w:uiPriority w:val="99"/>
    <w:rsid w:val="00000E8C"/>
    <w:rPr>
      <w:rFonts w:ascii="Arial" w:hAnsi="Arial" w:cs="Arial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000E8C"/>
  </w:style>
  <w:style w:type="paragraph" w:styleId="ae">
    <w:name w:val="Balloon Text"/>
    <w:basedOn w:val="a"/>
    <w:link w:val="af"/>
    <w:uiPriority w:val="99"/>
    <w:semiHidden/>
    <w:unhideWhenUsed/>
    <w:rsid w:val="00000E8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00E8C"/>
    <w:rPr>
      <w:rFonts w:ascii="Tahoma" w:hAnsi="Tahoma" w:cs="Tahoma"/>
      <w:sz w:val="16"/>
      <w:szCs w:val="16"/>
      <w:lang w:bidi="ru-RU"/>
    </w:rPr>
  </w:style>
  <w:style w:type="paragraph" w:styleId="af0">
    <w:name w:val="Normal (Web)"/>
    <w:basedOn w:val="a"/>
    <w:uiPriority w:val="99"/>
    <w:semiHidden/>
    <w:unhideWhenUsed/>
    <w:rsid w:val="00000E8C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af1">
    <w:name w:val="Нормальный (таблица)"/>
    <w:basedOn w:val="a"/>
    <w:next w:val="a"/>
    <w:rsid w:val="00000E8C"/>
    <w:pPr>
      <w:adjustRightInd w:val="0"/>
      <w:jc w:val="both"/>
    </w:pPr>
    <w:rPr>
      <w:rFonts w:ascii="Times New Roman CYR" w:hAnsi="Times New Roman CYR" w:cs="Times New Roman CYR"/>
      <w:sz w:val="24"/>
      <w:szCs w:val="24"/>
      <w:lang w:bidi="ar-SA"/>
    </w:rPr>
  </w:style>
  <w:style w:type="paragraph" w:customStyle="1" w:styleId="af2">
    <w:name w:val="Прижатый влево"/>
    <w:basedOn w:val="a"/>
    <w:next w:val="a"/>
    <w:rsid w:val="00000E8C"/>
    <w:pPr>
      <w:adjustRightInd w:val="0"/>
    </w:pPr>
    <w:rPr>
      <w:rFonts w:ascii="Times New Roman CYR" w:hAnsi="Times New Roman CYR" w:cs="Times New Roman CYR"/>
      <w:sz w:val="24"/>
      <w:szCs w:val="24"/>
      <w:lang w:bidi="ar-SA"/>
    </w:rPr>
  </w:style>
  <w:style w:type="table" w:styleId="af3">
    <w:name w:val="Table Grid"/>
    <w:basedOn w:val="a1"/>
    <w:uiPriority w:val="59"/>
    <w:rsid w:val="00000E8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000E8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4">
    <w:name w:val="header"/>
    <w:basedOn w:val="a"/>
    <w:link w:val="af5"/>
    <w:uiPriority w:val="99"/>
    <w:semiHidden/>
    <w:unhideWhenUsed/>
    <w:rsid w:val="00FB1EF2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B1EF2"/>
    <w:rPr>
      <w:sz w:val="22"/>
      <w:szCs w:val="22"/>
      <w:lang w:bidi="ru-RU"/>
    </w:rPr>
  </w:style>
  <w:style w:type="paragraph" w:styleId="af6">
    <w:name w:val="footer"/>
    <w:basedOn w:val="a"/>
    <w:link w:val="af7"/>
    <w:uiPriority w:val="99"/>
    <w:semiHidden/>
    <w:unhideWhenUsed/>
    <w:rsid w:val="00FB1EF2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FB1EF2"/>
    <w:rPr>
      <w:sz w:val="22"/>
      <w:szCs w:val="22"/>
      <w:lang w:bidi="ru-RU"/>
    </w:rPr>
  </w:style>
  <w:style w:type="paragraph" w:styleId="af8">
    <w:name w:val="Title"/>
    <w:basedOn w:val="a"/>
    <w:link w:val="af9"/>
    <w:qFormat/>
    <w:rsid w:val="00A222AE"/>
    <w:pPr>
      <w:widowControl/>
      <w:autoSpaceDE/>
      <w:autoSpaceDN/>
      <w:spacing w:line="360" w:lineRule="auto"/>
      <w:jc w:val="center"/>
    </w:pPr>
    <w:rPr>
      <w:rFonts w:ascii="Impact" w:hAnsi="Impact" w:cs="Arial"/>
      <w:sz w:val="32"/>
      <w:szCs w:val="24"/>
      <w:lang w:bidi="ar-SA"/>
    </w:rPr>
  </w:style>
  <w:style w:type="character" w:customStyle="1" w:styleId="af9">
    <w:name w:val="Название Знак"/>
    <w:basedOn w:val="a0"/>
    <w:link w:val="af8"/>
    <w:rsid w:val="00A222AE"/>
    <w:rPr>
      <w:rFonts w:ascii="Impact" w:hAnsi="Impact" w:cs="Arial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4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2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_______.ru,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radm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7D4D2-C132-45C1-A6B0-38A115315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11540</Words>
  <Characters>65784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Бухгалтер</cp:lastModifiedBy>
  <cp:revision>5</cp:revision>
  <cp:lastPrinted>2020-07-24T08:01:00Z</cp:lastPrinted>
  <dcterms:created xsi:type="dcterms:W3CDTF">2020-07-22T08:18:00Z</dcterms:created>
  <dcterms:modified xsi:type="dcterms:W3CDTF">2020-07-24T08:01:00Z</dcterms:modified>
</cp:coreProperties>
</file>